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ECE85F">
      <w:pPr>
        <w:pStyle w:val="37"/>
        <w:tabs>
          <w:tab w:val="right" w:pos="9781"/>
          <w:tab w:val="clear" w:pos="4153"/>
          <w:tab w:val="clear" w:pos="8306"/>
        </w:tabs>
        <w:rPr>
          <w:rFonts w:ascii="Arial" w:hAnsi="Arial" w:cs="Arial"/>
          <w:b/>
          <w:bCs/>
          <w:sz w:val="22"/>
          <w:lang w:val="fr-FR"/>
        </w:rPr>
      </w:pPr>
      <w:r>
        <w:rPr>
          <w:rFonts w:ascii="Arial" w:hAnsi="Arial" w:cs="Arial"/>
          <w:b/>
          <w:bCs/>
          <w:sz w:val="22"/>
        </w:rPr>
        <w:t>3GPP TSG-RAN WG2 Meeting #131</w:t>
      </w:r>
      <w:r>
        <w:rPr>
          <w:rFonts w:ascii="Arial" w:hAnsi="Arial" w:cs="Arial"/>
          <w:b/>
          <w:bCs/>
          <w:sz w:val="22"/>
          <w:lang w:val="fr-FR"/>
        </w:rPr>
        <w:t>-bis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 xml:space="preserve"> R2-250</w:t>
      </w:r>
      <w:r>
        <w:rPr>
          <w:rFonts w:ascii="Arial" w:hAnsi="Arial" w:cs="Arial"/>
          <w:b/>
          <w:bCs/>
          <w:sz w:val="22"/>
          <w:lang w:val="fr-FR"/>
        </w:rPr>
        <w:t>7767</w:t>
      </w:r>
    </w:p>
    <w:p w14:paraId="619B785A">
      <w:pPr>
        <w:pStyle w:val="37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  <w:lang w:val="fr-FR"/>
        </w:rPr>
        <w:t>Prague</w:t>
      </w:r>
      <w:r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  <w:lang w:val="fr-FR"/>
        </w:rPr>
        <w:t>CZ</w:t>
      </w:r>
      <w:r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  <w:lang w:val="fr-FR"/>
        </w:rPr>
        <w:t>13</w:t>
      </w:r>
      <w:r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  <w:lang w:val="fr-FR"/>
        </w:rPr>
        <w:t>17</w:t>
      </w:r>
      <w:r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  <w:lang w:val="fr-FR"/>
        </w:rPr>
        <w:t>October</w:t>
      </w:r>
      <w:r>
        <w:rPr>
          <w:rFonts w:ascii="Arial" w:hAnsi="Arial" w:cs="Arial"/>
          <w:b/>
          <w:bCs/>
          <w:sz w:val="22"/>
        </w:rPr>
        <w:t xml:space="preserve"> 2025</w:t>
      </w:r>
    </w:p>
    <w:p w14:paraId="2464FE92">
      <w:pPr>
        <w:rPr>
          <w:rFonts w:ascii="Arial" w:hAnsi="Arial" w:cs="Arial"/>
        </w:rPr>
      </w:pPr>
    </w:p>
    <w:p w14:paraId="5186F3C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LS on </w:t>
      </w:r>
      <w:r>
        <w:rPr>
          <w:rFonts w:ascii="Arial" w:hAnsi="Arial"/>
          <w:bCs/>
        </w:rPr>
        <w:t>OCC for RACH-less HO</w:t>
      </w:r>
    </w:p>
    <w:p w14:paraId="4142800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 w14:paraId="2F36F7A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Release 19</w:t>
      </w:r>
    </w:p>
    <w:p w14:paraId="6AC8348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/>
          <w:bCs/>
          <w:lang w:val="en-US"/>
        </w:rPr>
        <w:t>NR_NTN_Ph3-Core</w:t>
      </w:r>
    </w:p>
    <w:p w14:paraId="1D9353D1">
      <w:pPr>
        <w:spacing w:after="60"/>
        <w:ind w:left="1985" w:hanging="1985"/>
        <w:rPr>
          <w:rFonts w:ascii="Arial" w:hAnsi="Arial" w:cs="Arial"/>
          <w:b/>
        </w:rPr>
      </w:pPr>
    </w:p>
    <w:p w14:paraId="380344A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706E9330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RAN1</w:t>
      </w:r>
    </w:p>
    <w:p w14:paraId="4EFE95BE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fr-FR"/>
        </w:rPr>
        <w:t>RAN4</w:t>
      </w:r>
    </w:p>
    <w:p w14:paraId="02681363">
      <w:pPr>
        <w:spacing w:after="60"/>
        <w:ind w:left="1985" w:hanging="1985"/>
        <w:rPr>
          <w:rFonts w:ascii="Arial" w:hAnsi="Arial" w:cs="Arial"/>
          <w:bCs/>
        </w:rPr>
      </w:pPr>
    </w:p>
    <w:p w14:paraId="6DBC733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>
      <w:pPr>
        <w:pStyle w:val="5"/>
        <w:tabs>
          <w:tab w:val="left" w:pos="2268"/>
        </w:tabs>
        <w:ind w:left="567"/>
        <w:rPr>
          <w:rFonts w:cs="Arial"/>
          <w:b w:val="0"/>
          <w:bCs/>
          <w:lang w:val="fr-FR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lang w:val="fr-FR"/>
        </w:rPr>
        <w:t>Flavien Ronteix</w:t>
      </w:r>
    </w:p>
    <w:p w14:paraId="2748A78E">
      <w:pPr>
        <w:pStyle w:val="8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>
        <w:rPr>
          <w:rFonts w:cs="Arial"/>
          <w:lang w:val="en-US"/>
        </w:rPr>
        <w:t>E-mail Address:</w:t>
      </w:r>
      <w:r>
        <w:rPr>
          <w:rFonts w:cs="Arial"/>
          <w:b w:val="0"/>
          <w:bCs/>
          <w:lang w:val="en-US"/>
        </w:rPr>
        <w:tab/>
      </w:r>
      <w:r>
        <w:rPr>
          <w:rFonts w:cs="Arial"/>
          <w:b w:val="0"/>
          <w:bCs/>
          <w:lang w:val="fr-FR"/>
        </w:rPr>
        <w:t>flavien.ronteix-jacquet</w:t>
      </w:r>
      <w:r>
        <w:rPr>
          <w:rFonts w:cs="Arial"/>
          <w:b w:val="0"/>
          <w:bCs/>
          <w:lang w:val="en-US"/>
        </w:rPr>
        <w:t>@</w:t>
      </w:r>
      <w:r>
        <w:rPr>
          <w:rFonts w:cs="Arial"/>
          <w:b w:val="0"/>
          <w:bCs/>
          <w:lang w:val="fr-FR"/>
        </w:rPr>
        <w:t>thalesaleniaspace.com</w:t>
      </w:r>
    </w:p>
    <w:p w14:paraId="2950C5AF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0"/>
          <w:rFonts w:ascii="Arial" w:hAnsi="Arial" w:cs="Arial"/>
          <w:b/>
        </w:rPr>
        <w:t>mailto:3GPPLiaison@etsi.org</w:t>
      </w:r>
      <w:r>
        <w:rPr>
          <w:rStyle w:val="40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>
      <w:pPr>
        <w:spacing w:after="60"/>
        <w:ind w:left="1985" w:hanging="1985"/>
        <w:rPr>
          <w:rFonts w:ascii="Arial" w:hAnsi="Arial" w:cs="Arial"/>
          <w:b/>
        </w:rPr>
      </w:pPr>
    </w:p>
    <w:p w14:paraId="35792F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 w14:paraId="051F577B">
      <w:pPr>
        <w:pBdr>
          <w:bottom w:val="single" w:color="auto" w:sz="4" w:space="1"/>
        </w:pBdr>
        <w:rPr>
          <w:rFonts w:ascii="Arial" w:hAnsi="Arial" w:cs="Arial"/>
        </w:rPr>
      </w:pPr>
    </w:p>
    <w:p w14:paraId="262500F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DB022B9">
      <w:pPr>
        <w:pStyle w:val="37"/>
        <w:tabs>
          <w:tab w:val="clear" w:pos="4153"/>
          <w:tab w:val="clear" w:pos="8306"/>
        </w:tabs>
        <w:spacing w:after="120"/>
        <w:rPr>
          <w:rFonts w:hint="default" w:ascii="Arial" w:hAnsi="Arial" w:cs="Arial"/>
          <w:lang w:val="fr-FR"/>
        </w:rPr>
      </w:pPr>
      <w:r>
        <w:rPr>
          <w:rFonts w:ascii="Arial" w:hAnsi="Arial" w:cs="Arial"/>
          <w:lang w:val="en-US"/>
        </w:rPr>
        <w:t>During RAN2#131</w:t>
      </w:r>
      <w:r>
        <w:rPr>
          <w:rFonts w:ascii="Arial" w:hAnsi="Arial" w:cs="Arial"/>
          <w:lang w:val="fr-FR"/>
        </w:rPr>
        <w:t>-bis</w:t>
      </w:r>
      <w:r>
        <w:rPr>
          <w:rFonts w:ascii="Arial" w:hAnsi="Arial" w:cs="Arial"/>
          <w:lang w:val="en-US"/>
        </w:rPr>
        <w:t xml:space="preserve"> meeting, RAN2 discussed </w:t>
      </w:r>
      <w:r>
        <w:rPr>
          <w:rFonts w:ascii="Arial" w:hAnsi="Arial" w:cs="Arial"/>
          <w:lang w:val="fr-FR"/>
        </w:rPr>
        <w:t xml:space="preserve">the applicability of </w:t>
      </w:r>
      <w:r>
        <w:rPr>
          <w:rFonts w:ascii="Arial" w:hAnsi="Arial" w:cs="Arial"/>
          <w:lang w:val="en-US"/>
        </w:rPr>
        <w:t>OCC</w:t>
      </w:r>
      <w:r>
        <w:rPr>
          <w:rFonts w:ascii="Arial" w:hAnsi="Arial" w:cs="Arial"/>
          <w:lang w:val="fr-FR"/>
        </w:rPr>
        <w:t xml:space="preserve"> to RACH-less handover</w:t>
      </w:r>
      <w:r>
        <w:rPr>
          <w:rFonts w:hint="default" w:ascii="Arial" w:hAnsi="Arial" w:cs="Arial"/>
          <w:lang w:val="fr-FR"/>
        </w:rPr>
        <w:t>, and agreed that current stage 3 specifications in RAN2 de not prevent the use of OCC for RACH-less.</w:t>
      </w:r>
    </w:p>
    <w:p w14:paraId="2EEDEBE2">
      <w:pPr>
        <w:pStyle w:val="37"/>
        <w:tabs>
          <w:tab w:val="clear" w:pos="4153"/>
          <w:tab w:val="clear" w:pos="8306"/>
        </w:tabs>
        <w:spacing w:after="120"/>
        <w:rPr>
          <w:rFonts w:hint="default" w:ascii="Arial" w:hAnsi="Arial" w:cs="Arial"/>
          <w:lang w:val="fr-FR"/>
        </w:rPr>
      </w:pPr>
      <w:r>
        <w:rPr>
          <w:rFonts w:hint="default" w:ascii="Arial" w:hAnsi="Arial" w:cs="Arial"/>
          <w:lang w:val="fr-FR"/>
        </w:rPr>
        <w:t>RAN2 would like to check with RAN1 whether the use of OCC for NTN RACH-less handover is feasible and can be supported without any further to the specification.</w:t>
      </w:r>
    </w:p>
    <w:p w14:paraId="23EDAB8C">
      <w:pPr>
        <w:pBdr>
          <w:bottom w:val="single" w:color="auto" w:sz="4" w:space="1"/>
        </w:pBdr>
        <w:rPr>
          <w:rFonts w:ascii="Arial" w:hAnsi="Arial" w:cs="Arial"/>
        </w:rPr>
      </w:pPr>
      <w:bookmarkStart w:id="0" w:name="_GoBack"/>
      <w:bookmarkEnd w:id="0"/>
    </w:p>
    <w:p w14:paraId="2568258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RAN1:</w:t>
      </w:r>
    </w:p>
    <w:p w14:paraId="61BB3C70">
      <w:pPr>
        <w:spacing w:after="120"/>
        <w:ind w:left="993" w:hanging="993"/>
        <w:rPr>
          <w:rFonts w:ascii="Arial" w:hAnsi="Arial" w:cs="Arial"/>
          <w:lang w:val="fr-F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asks RAN1</w:t>
      </w:r>
      <w:r>
        <w:rPr>
          <w:rFonts w:ascii="Arial" w:hAnsi="Arial" w:cs="Arial"/>
          <w:lang w:val="fr-FR"/>
        </w:rPr>
        <w:t xml:space="preserve"> </w:t>
      </w:r>
      <w:r>
        <w:rPr>
          <w:rFonts w:ascii="Arial" w:hAnsi="Arial" w:cs="Arial"/>
        </w:rPr>
        <w:t xml:space="preserve">to provide feedback if </w:t>
      </w:r>
      <w:r>
        <w:rPr>
          <w:rFonts w:ascii="Arial" w:hAnsi="Arial" w:cs="Arial"/>
          <w:lang w:val="fr-FR"/>
        </w:rPr>
        <w:t>OCC can be supported for RACH-less handover without any further updates in their current specifications.</w:t>
      </w:r>
    </w:p>
    <w:p w14:paraId="4AF66D3C">
      <w:pPr>
        <w:pBdr>
          <w:bottom w:val="single" w:color="auto" w:sz="4" w:space="1"/>
        </w:pBdr>
        <w:rPr>
          <w:rFonts w:ascii="Arial" w:hAnsi="Arial" w:cs="Arial"/>
        </w:rPr>
      </w:pPr>
    </w:p>
    <w:p w14:paraId="3C2472D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30F9724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</w:rPr>
        <w:t>TSG-RAN2 Meeting #132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17 - 21 November,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Dallas, USA</w:t>
      </w:r>
    </w:p>
    <w:p w14:paraId="788634E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</w:rPr>
        <w:t>TSG-RAN2 Meeting #13</w:t>
      </w:r>
      <w:r>
        <w:rPr>
          <w:rFonts w:ascii="Arial" w:hAnsi="Arial" w:cs="Arial"/>
          <w:lang w:val="fr-FR"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fr-FR"/>
        </w:rPr>
        <w:t>09</w:t>
      </w:r>
      <w:r>
        <w:rPr>
          <w:rFonts w:ascii="Arial" w:hAnsi="Arial" w:cs="Arial"/>
        </w:rPr>
        <w:t xml:space="preserve"> - </w:t>
      </w:r>
      <w:r>
        <w:rPr>
          <w:rFonts w:ascii="Arial" w:hAnsi="Arial" w:cs="Arial"/>
          <w:lang w:val="fr-FR"/>
        </w:rPr>
        <w:t>13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fr-FR"/>
        </w:rPr>
        <w:t>February</w:t>
      </w:r>
      <w:r>
        <w:rPr>
          <w:rFonts w:ascii="Arial" w:hAnsi="Arial" w:cs="Arial"/>
        </w:rPr>
        <w:t>,</w:t>
      </w:r>
      <w:r>
        <w:rPr>
          <w:rFonts w:ascii="Arial" w:hAnsi="Arial" w:cs="Arial"/>
          <w:lang w:val="fr-FR"/>
        </w:rPr>
        <w:t xml:space="preserve"> </w:t>
      </w:r>
      <w:r>
        <w:rPr>
          <w:rFonts w:ascii="Arial" w:hAnsi="Arial" w:cs="Arial"/>
        </w:rPr>
        <w:t>202</w:t>
      </w:r>
      <w:r>
        <w:rPr>
          <w:rFonts w:ascii="Arial" w:hAnsi="Arial" w:cs="Arial"/>
          <w:lang w:val="fr-FR"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fr-FR"/>
        </w:rPr>
        <w:t>Gothenburg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  <w:lang w:val="fr-FR"/>
        </w:rPr>
        <w:t>Sweden</w:t>
      </w:r>
    </w:p>
    <w:p w14:paraId="4EF9E6C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SimHei">
    <w:altName w:val="黑体-简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苹方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游明朝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游ゴシック Ligh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nsolas">
    <w:altName w:val="苹方-简"/>
    <w:panose1 w:val="020B0609020204030204"/>
    <w:charset w:val="00"/>
    <w:family w:val="modern"/>
    <w:pitch w:val="default"/>
    <w:sig w:usb0="00000000" w:usb1="00000000" w:usb2="00000001" w:usb3="00000000" w:csb0="0000019F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Thonburi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黑体-简">
    <w:panose1 w:val="02000000000000000000"/>
    <w:charset w:val="86"/>
    <w:family w:val="auto"/>
    <w:pitch w:val="default"/>
    <w:sig w:usb0="8000002F" w:usb1="0800004A" w:usb2="00000000" w:usb3="00000000" w:csb0="203E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70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69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68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67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60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59"/>
      <w:lvlText w:val=""/>
      <w:lvlJc w:val="left"/>
      <w:pPr>
        <w:tabs>
          <w:tab w:val="left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58"/>
      <w:lvlText w:val=""/>
      <w:lvlJc w:val="left"/>
      <w:pPr>
        <w:tabs>
          <w:tab w:val="left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57"/>
      <w:lvlText w:val=""/>
      <w:lvlJc w:val="left"/>
      <w:pPr>
        <w:tabs>
          <w:tab w:val="left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66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5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1B0A1344"/>
    <w:multiLevelType w:val="singleLevel"/>
    <w:tmpl w:val="1B0A1344"/>
    <w:lvl w:ilvl="0" w:tentative="0">
      <w:start w:val="1"/>
      <w:numFmt w:val="bullet"/>
      <w:pStyle w:val="10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1">
    <w:nsid w:val="41CA2C26"/>
    <w:multiLevelType w:val="singleLevel"/>
    <w:tmpl w:val="41CA2C26"/>
    <w:lvl w:ilvl="0" w:tentative="0">
      <w:start w:val="1"/>
      <w:numFmt w:val="bullet"/>
      <w:pStyle w:val="100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12">
    <w:nsid w:val="549A69FD"/>
    <w:multiLevelType w:val="multilevel"/>
    <w:tmpl w:val="549A69FD"/>
    <w:lvl w:ilvl="0" w:tentative="0">
      <w:start w:val="5"/>
      <w:numFmt w:val="decimal"/>
      <w:pStyle w:val="101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63690C9E"/>
    <w:lvl w:ilvl="0" w:tentative="0">
      <w:start w:val="1"/>
      <w:numFmt w:val="bullet"/>
      <w:pStyle w:val="99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14">
    <w:nsid w:val="70146DC0"/>
    <w:multiLevelType w:val="multilevel"/>
    <w:tmpl w:val="70146DC0"/>
    <w:lvl w:ilvl="0" w:tentative="0">
      <w:start w:val="1"/>
      <w:numFmt w:val="bullet"/>
      <w:pStyle w:val="140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1"/>
  </w:num>
  <w:num w:numId="13">
    <w:abstractNumId w:val="12"/>
  </w:num>
  <w:num w:numId="14">
    <w:abstractNumId w:val="10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5"/>
  <w:bordersDoNotSurroundHeader w:val="1"/>
  <w:bordersDoNotSurroundFooter w:val="1"/>
  <w:hideSpellingErrors/>
  <w:hideGrammaticalErrors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SxMDExMrA0MDI1NTRS0lEKTi0uzszPAykwqgUAeRxTRSwAAAA="/>
  </w:docVars>
  <w:rsids>
    <w:rsidRoot w:val="00923E7C"/>
    <w:rsid w:val="00000547"/>
    <w:rsid w:val="00001401"/>
    <w:rsid w:val="00001441"/>
    <w:rsid w:val="00005965"/>
    <w:rsid w:val="00024CB9"/>
    <w:rsid w:val="0003565A"/>
    <w:rsid w:val="0003719B"/>
    <w:rsid w:val="00045511"/>
    <w:rsid w:val="000512DA"/>
    <w:rsid w:val="00061F0F"/>
    <w:rsid w:val="00065CE1"/>
    <w:rsid w:val="00070C9F"/>
    <w:rsid w:val="00085163"/>
    <w:rsid w:val="00086D22"/>
    <w:rsid w:val="00096232"/>
    <w:rsid w:val="000A4AEA"/>
    <w:rsid w:val="000B16CD"/>
    <w:rsid w:val="000B392F"/>
    <w:rsid w:val="000C0F6C"/>
    <w:rsid w:val="000D113A"/>
    <w:rsid w:val="000F12FD"/>
    <w:rsid w:val="00100352"/>
    <w:rsid w:val="001063EA"/>
    <w:rsid w:val="001070E2"/>
    <w:rsid w:val="0011046F"/>
    <w:rsid w:val="00126CCE"/>
    <w:rsid w:val="001576BB"/>
    <w:rsid w:val="00163412"/>
    <w:rsid w:val="00177DA3"/>
    <w:rsid w:val="00193164"/>
    <w:rsid w:val="001955E5"/>
    <w:rsid w:val="001A7080"/>
    <w:rsid w:val="001B008D"/>
    <w:rsid w:val="001D2108"/>
    <w:rsid w:val="001D6C24"/>
    <w:rsid w:val="001F7FE1"/>
    <w:rsid w:val="00220708"/>
    <w:rsid w:val="00222A4F"/>
    <w:rsid w:val="0024067D"/>
    <w:rsid w:val="0024133A"/>
    <w:rsid w:val="002431E8"/>
    <w:rsid w:val="00254238"/>
    <w:rsid w:val="00261C7D"/>
    <w:rsid w:val="002633C1"/>
    <w:rsid w:val="00270DF0"/>
    <w:rsid w:val="0027716B"/>
    <w:rsid w:val="0028248A"/>
    <w:rsid w:val="00282B21"/>
    <w:rsid w:val="00282DA9"/>
    <w:rsid w:val="00283A52"/>
    <w:rsid w:val="00283E4E"/>
    <w:rsid w:val="002A0310"/>
    <w:rsid w:val="002A542F"/>
    <w:rsid w:val="002A6E4C"/>
    <w:rsid w:val="002B1F61"/>
    <w:rsid w:val="002B775E"/>
    <w:rsid w:val="002C2297"/>
    <w:rsid w:val="002D095E"/>
    <w:rsid w:val="002D20FF"/>
    <w:rsid w:val="0030138D"/>
    <w:rsid w:val="0030356A"/>
    <w:rsid w:val="003100EB"/>
    <w:rsid w:val="00313915"/>
    <w:rsid w:val="00317F7C"/>
    <w:rsid w:val="00320C11"/>
    <w:rsid w:val="003212BA"/>
    <w:rsid w:val="003221D8"/>
    <w:rsid w:val="00324418"/>
    <w:rsid w:val="003277A4"/>
    <w:rsid w:val="003341F9"/>
    <w:rsid w:val="00335FAB"/>
    <w:rsid w:val="00341B86"/>
    <w:rsid w:val="00343101"/>
    <w:rsid w:val="00352D09"/>
    <w:rsid w:val="00353FB7"/>
    <w:rsid w:val="00356061"/>
    <w:rsid w:val="003632EE"/>
    <w:rsid w:val="00372DF8"/>
    <w:rsid w:val="00380437"/>
    <w:rsid w:val="003807F6"/>
    <w:rsid w:val="00380BAF"/>
    <w:rsid w:val="00385529"/>
    <w:rsid w:val="00390712"/>
    <w:rsid w:val="003945F8"/>
    <w:rsid w:val="003946BE"/>
    <w:rsid w:val="00395736"/>
    <w:rsid w:val="003A24D9"/>
    <w:rsid w:val="003A36DA"/>
    <w:rsid w:val="003B117D"/>
    <w:rsid w:val="003B7D56"/>
    <w:rsid w:val="003B7F92"/>
    <w:rsid w:val="003C3065"/>
    <w:rsid w:val="003C44A3"/>
    <w:rsid w:val="003D1570"/>
    <w:rsid w:val="003D7AAB"/>
    <w:rsid w:val="003E0EE0"/>
    <w:rsid w:val="003F5536"/>
    <w:rsid w:val="004120BA"/>
    <w:rsid w:val="004147C2"/>
    <w:rsid w:val="00417F6D"/>
    <w:rsid w:val="004233D8"/>
    <w:rsid w:val="00426F1F"/>
    <w:rsid w:val="00437F70"/>
    <w:rsid w:val="0044183B"/>
    <w:rsid w:val="00452B0D"/>
    <w:rsid w:val="00457837"/>
    <w:rsid w:val="00463675"/>
    <w:rsid w:val="004753B4"/>
    <w:rsid w:val="004800C6"/>
    <w:rsid w:val="00483B45"/>
    <w:rsid w:val="00495150"/>
    <w:rsid w:val="00496CBC"/>
    <w:rsid w:val="00496D50"/>
    <w:rsid w:val="004A03EC"/>
    <w:rsid w:val="004B343A"/>
    <w:rsid w:val="004C6071"/>
    <w:rsid w:val="004D1605"/>
    <w:rsid w:val="004D277C"/>
    <w:rsid w:val="004D392B"/>
    <w:rsid w:val="004D4808"/>
    <w:rsid w:val="004D4CBE"/>
    <w:rsid w:val="004D4F33"/>
    <w:rsid w:val="004E2356"/>
    <w:rsid w:val="004F3AA9"/>
    <w:rsid w:val="0050174F"/>
    <w:rsid w:val="00501F64"/>
    <w:rsid w:val="00505F59"/>
    <w:rsid w:val="00506014"/>
    <w:rsid w:val="00524050"/>
    <w:rsid w:val="005441BD"/>
    <w:rsid w:val="00545434"/>
    <w:rsid w:val="00557D6F"/>
    <w:rsid w:val="00576343"/>
    <w:rsid w:val="0058264E"/>
    <w:rsid w:val="0058337B"/>
    <w:rsid w:val="00591547"/>
    <w:rsid w:val="005921A6"/>
    <w:rsid w:val="00594283"/>
    <w:rsid w:val="00594DA5"/>
    <w:rsid w:val="005B0054"/>
    <w:rsid w:val="005C0EDB"/>
    <w:rsid w:val="005C30DB"/>
    <w:rsid w:val="005C373E"/>
    <w:rsid w:val="005C7689"/>
    <w:rsid w:val="005D1733"/>
    <w:rsid w:val="005D3735"/>
    <w:rsid w:val="005D558D"/>
    <w:rsid w:val="005D5713"/>
    <w:rsid w:val="005D5906"/>
    <w:rsid w:val="005D67D6"/>
    <w:rsid w:val="005E444E"/>
    <w:rsid w:val="005E5DB4"/>
    <w:rsid w:val="005F05E0"/>
    <w:rsid w:val="005F2A39"/>
    <w:rsid w:val="005F7506"/>
    <w:rsid w:val="005F7637"/>
    <w:rsid w:val="00600A7E"/>
    <w:rsid w:val="00603924"/>
    <w:rsid w:val="00620C26"/>
    <w:rsid w:val="006249D2"/>
    <w:rsid w:val="00633743"/>
    <w:rsid w:val="00642CAC"/>
    <w:rsid w:val="006431E6"/>
    <w:rsid w:val="00653CCE"/>
    <w:rsid w:val="0066467A"/>
    <w:rsid w:val="00667F66"/>
    <w:rsid w:val="00670B9D"/>
    <w:rsid w:val="0067303B"/>
    <w:rsid w:val="00675ED2"/>
    <w:rsid w:val="006775AB"/>
    <w:rsid w:val="00680ECD"/>
    <w:rsid w:val="00690375"/>
    <w:rsid w:val="006950A3"/>
    <w:rsid w:val="006A2E30"/>
    <w:rsid w:val="006A36E9"/>
    <w:rsid w:val="006A473B"/>
    <w:rsid w:val="006A6FB2"/>
    <w:rsid w:val="006B2129"/>
    <w:rsid w:val="006B3849"/>
    <w:rsid w:val="006C3DD7"/>
    <w:rsid w:val="006D1114"/>
    <w:rsid w:val="006D4F5B"/>
    <w:rsid w:val="006D5FCC"/>
    <w:rsid w:val="006F6369"/>
    <w:rsid w:val="006F7688"/>
    <w:rsid w:val="00701A2B"/>
    <w:rsid w:val="00706717"/>
    <w:rsid w:val="007141F1"/>
    <w:rsid w:val="0072273B"/>
    <w:rsid w:val="007261FF"/>
    <w:rsid w:val="007347D4"/>
    <w:rsid w:val="00764B84"/>
    <w:rsid w:val="00781D46"/>
    <w:rsid w:val="007822EF"/>
    <w:rsid w:val="00783493"/>
    <w:rsid w:val="00787EAC"/>
    <w:rsid w:val="007A671D"/>
    <w:rsid w:val="007A683E"/>
    <w:rsid w:val="007C0D50"/>
    <w:rsid w:val="007D6F54"/>
    <w:rsid w:val="007F0A94"/>
    <w:rsid w:val="00806E3A"/>
    <w:rsid w:val="00812259"/>
    <w:rsid w:val="00815CD9"/>
    <w:rsid w:val="008172B6"/>
    <w:rsid w:val="0082536A"/>
    <w:rsid w:val="0084501F"/>
    <w:rsid w:val="008452C0"/>
    <w:rsid w:val="00845F63"/>
    <w:rsid w:val="0084604E"/>
    <w:rsid w:val="00847CE4"/>
    <w:rsid w:val="00852D2D"/>
    <w:rsid w:val="00853D94"/>
    <w:rsid w:val="00855F73"/>
    <w:rsid w:val="008612CD"/>
    <w:rsid w:val="0086269B"/>
    <w:rsid w:val="008650BE"/>
    <w:rsid w:val="00865ED7"/>
    <w:rsid w:val="00867B4F"/>
    <w:rsid w:val="00870081"/>
    <w:rsid w:val="00875270"/>
    <w:rsid w:val="00876271"/>
    <w:rsid w:val="00876787"/>
    <w:rsid w:val="00881F64"/>
    <w:rsid w:val="008831D9"/>
    <w:rsid w:val="00883DB4"/>
    <w:rsid w:val="00887DE6"/>
    <w:rsid w:val="00892B0D"/>
    <w:rsid w:val="008D1B54"/>
    <w:rsid w:val="008F358E"/>
    <w:rsid w:val="008F581B"/>
    <w:rsid w:val="00907392"/>
    <w:rsid w:val="00916145"/>
    <w:rsid w:val="00917576"/>
    <w:rsid w:val="00923E7C"/>
    <w:rsid w:val="00927AA5"/>
    <w:rsid w:val="00941A45"/>
    <w:rsid w:val="00950DE4"/>
    <w:rsid w:val="00952417"/>
    <w:rsid w:val="00955602"/>
    <w:rsid w:val="0096221E"/>
    <w:rsid w:val="0096698E"/>
    <w:rsid w:val="009778A3"/>
    <w:rsid w:val="00977DB0"/>
    <w:rsid w:val="00977E7C"/>
    <w:rsid w:val="00984727"/>
    <w:rsid w:val="00997008"/>
    <w:rsid w:val="009A4D6A"/>
    <w:rsid w:val="009A667A"/>
    <w:rsid w:val="009A7859"/>
    <w:rsid w:val="009B124D"/>
    <w:rsid w:val="009B2EB9"/>
    <w:rsid w:val="009B4AF6"/>
    <w:rsid w:val="009B5179"/>
    <w:rsid w:val="009C7046"/>
    <w:rsid w:val="009D594E"/>
    <w:rsid w:val="009D7275"/>
    <w:rsid w:val="009E0233"/>
    <w:rsid w:val="009E27E2"/>
    <w:rsid w:val="009E5C7E"/>
    <w:rsid w:val="00A1282E"/>
    <w:rsid w:val="00A12914"/>
    <w:rsid w:val="00A12A2B"/>
    <w:rsid w:val="00A12ABA"/>
    <w:rsid w:val="00A1443B"/>
    <w:rsid w:val="00A151A0"/>
    <w:rsid w:val="00A245CA"/>
    <w:rsid w:val="00A3454C"/>
    <w:rsid w:val="00A35DA6"/>
    <w:rsid w:val="00A40236"/>
    <w:rsid w:val="00A45BD7"/>
    <w:rsid w:val="00A56D45"/>
    <w:rsid w:val="00A63B8D"/>
    <w:rsid w:val="00A6412A"/>
    <w:rsid w:val="00A64F79"/>
    <w:rsid w:val="00A66A2B"/>
    <w:rsid w:val="00A8524C"/>
    <w:rsid w:val="00A87B43"/>
    <w:rsid w:val="00AA3789"/>
    <w:rsid w:val="00AA637B"/>
    <w:rsid w:val="00AB0A64"/>
    <w:rsid w:val="00AB1932"/>
    <w:rsid w:val="00AC66D5"/>
    <w:rsid w:val="00AD35B0"/>
    <w:rsid w:val="00AD7E29"/>
    <w:rsid w:val="00AE5661"/>
    <w:rsid w:val="00AF3D59"/>
    <w:rsid w:val="00AF3FA4"/>
    <w:rsid w:val="00B218A7"/>
    <w:rsid w:val="00B255A7"/>
    <w:rsid w:val="00B33A9B"/>
    <w:rsid w:val="00B34F34"/>
    <w:rsid w:val="00B47822"/>
    <w:rsid w:val="00B544D2"/>
    <w:rsid w:val="00B5648B"/>
    <w:rsid w:val="00B66CC7"/>
    <w:rsid w:val="00B70E77"/>
    <w:rsid w:val="00B7368D"/>
    <w:rsid w:val="00BA2AD5"/>
    <w:rsid w:val="00BA7F30"/>
    <w:rsid w:val="00BB01AC"/>
    <w:rsid w:val="00BB0CAD"/>
    <w:rsid w:val="00BC2519"/>
    <w:rsid w:val="00BD46DB"/>
    <w:rsid w:val="00BD604A"/>
    <w:rsid w:val="00BE1F84"/>
    <w:rsid w:val="00BE7CC9"/>
    <w:rsid w:val="00BF1AA8"/>
    <w:rsid w:val="00BF32CE"/>
    <w:rsid w:val="00BF4271"/>
    <w:rsid w:val="00C01122"/>
    <w:rsid w:val="00C021DE"/>
    <w:rsid w:val="00C0661A"/>
    <w:rsid w:val="00C13B0A"/>
    <w:rsid w:val="00C1414C"/>
    <w:rsid w:val="00C231ED"/>
    <w:rsid w:val="00C2354D"/>
    <w:rsid w:val="00C244C9"/>
    <w:rsid w:val="00C51C0C"/>
    <w:rsid w:val="00C52AEB"/>
    <w:rsid w:val="00C57BD5"/>
    <w:rsid w:val="00C750D8"/>
    <w:rsid w:val="00C75EE9"/>
    <w:rsid w:val="00C80332"/>
    <w:rsid w:val="00C93DD2"/>
    <w:rsid w:val="00C97167"/>
    <w:rsid w:val="00CA03EA"/>
    <w:rsid w:val="00CA0491"/>
    <w:rsid w:val="00CA4AF5"/>
    <w:rsid w:val="00CB2DDF"/>
    <w:rsid w:val="00CC7915"/>
    <w:rsid w:val="00CD34FC"/>
    <w:rsid w:val="00CE0B18"/>
    <w:rsid w:val="00CF2D80"/>
    <w:rsid w:val="00CF669B"/>
    <w:rsid w:val="00D0190A"/>
    <w:rsid w:val="00D21D5E"/>
    <w:rsid w:val="00D237C3"/>
    <w:rsid w:val="00D24338"/>
    <w:rsid w:val="00D40BEF"/>
    <w:rsid w:val="00D42DF3"/>
    <w:rsid w:val="00D51B31"/>
    <w:rsid w:val="00D53B06"/>
    <w:rsid w:val="00D65530"/>
    <w:rsid w:val="00D70598"/>
    <w:rsid w:val="00D71237"/>
    <w:rsid w:val="00D74A1C"/>
    <w:rsid w:val="00D75660"/>
    <w:rsid w:val="00D810B7"/>
    <w:rsid w:val="00D876BF"/>
    <w:rsid w:val="00D8797D"/>
    <w:rsid w:val="00DA1415"/>
    <w:rsid w:val="00DC3CF1"/>
    <w:rsid w:val="00DC6C67"/>
    <w:rsid w:val="00DC737B"/>
    <w:rsid w:val="00DD700E"/>
    <w:rsid w:val="00DE3278"/>
    <w:rsid w:val="00DF7F04"/>
    <w:rsid w:val="00E02B07"/>
    <w:rsid w:val="00E0632D"/>
    <w:rsid w:val="00E123E1"/>
    <w:rsid w:val="00E13B3B"/>
    <w:rsid w:val="00E261AC"/>
    <w:rsid w:val="00E27D38"/>
    <w:rsid w:val="00E336CA"/>
    <w:rsid w:val="00E5415D"/>
    <w:rsid w:val="00E560E7"/>
    <w:rsid w:val="00E57BA2"/>
    <w:rsid w:val="00E63CA0"/>
    <w:rsid w:val="00E7017E"/>
    <w:rsid w:val="00E73827"/>
    <w:rsid w:val="00E83F3C"/>
    <w:rsid w:val="00E97E3D"/>
    <w:rsid w:val="00EA1BD7"/>
    <w:rsid w:val="00EB6180"/>
    <w:rsid w:val="00EB6264"/>
    <w:rsid w:val="00EC2503"/>
    <w:rsid w:val="00ED03D4"/>
    <w:rsid w:val="00ED133C"/>
    <w:rsid w:val="00ED3C1A"/>
    <w:rsid w:val="00ED4B16"/>
    <w:rsid w:val="00F11820"/>
    <w:rsid w:val="00F17587"/>
    <w:rsid w:val="00F23FFC"/>
    <w:rsid w:val="00F25B13"/>
    <w:rsid w:val="00F31AC2"/>
    <w:rsid w:val="00F31B8A"/>
    <w:rsid w:val="00F32CDF"/>
    <w:rsid w:val="00F36F3F"/>
    <w:rsid w:val="00F45B07"/>
    <w:rsid w:val="00F54C66"/>
    <w:rsid w:val="00F603C5"/>
    <w:rsid w:val="00F65445"/>
    <w:rsid w:val="00F72FB2"/>
    <w:rsid w:val="00F769F4"/>
    <w:rsid w:val="00F814B9"/>
    <w:rsid w:val="00F9583D"/>
    <w:rsid w:val="00F97FED"/>
    <w:rsid w:val="00FB20FA"/>
    <w:rsid w:val="00FD3596"/>
    <w:rsid w:val="00FE7C70"/>
    <w:rsid w:val="00FF0B4A"/>
    <w:rsid w:val="00FF4838"/>
    <w:rsid w:val="3CDFC424"/>
    <w:rsid w:val="3EAB6524"/>
    <w:rsid w:val="4FBF8566"/>
    <w:rsid w:val="5BFFDC40"/>
    <w:rsid w:val="67E7D6D0"/>
    <w:rsid w:val="746A008F"/>
    <w:rsid w:val="75FFCB49"/>
    <w:rsid w:val="7CFFE933"/>
    <w:rsid w:val="7D75645D"/>
    <w:rsid w:val="7DF4F1EB"/>
    <w:rsid w:val="7FBFCDC1"/>
    <w:rsid w:val="7FBFF0AE"/>
    <w:rsid w:val="7FE79E90"/>
    <w:rsid w:val="E4FC7E7F"/>
    <w:rsid w:val="EBDFACEB"/>
    <w:rsid w:val="FF1EA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0" w:name="annotation text"/>
    <w:lsdException w:unhideWhenUsed="0" w:uiPriority="0" w:name="header"/>
    <w:lsdException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nhideWhenUsed="0" w:uiPriority="0" w:name="annotation reference"/>
    <w:lsdException w:uiPriority="99" w:name="line number"/>
    <w:lsdException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link w:val="103"/>
    <w:semiHidden/>
    <w:unhideWhenUsed/>
    <w:uiPriority w:val="99"/>
    <w:rPr>
      <w:rFonts w:ascii="Tahoma" w:hAnsi="Tahoma" w:cs="Tahoma"/>
      <w:sz w:val="16"/>
      <w:szCs w:val="16"/>
    </w:rPr>
  </w:style>
  <w:style w:type="paragraph" w:styleId="14">
    <w:name w:val="Block Text"/>
    <w:basedOn w:val="1"/>
    <w:semiHidden/>
    <w:unhideWhenUsed/>
    <w:uiPriority w:val="99"/>
    <w:pPr>
      <w:pBdr>
        <w:top w:val="single" w:color="5B9BD5" w:themeColor="accent1" w:sz="2" w:space="10"/>
        <w:left w:val="single" w:color="5B9BD5" w:themeColor="accent1" w:sz="2" w:space="10"/>
        <w:bottom w:val="single" w:color="5B9BD5" w:themeColor="accent1" w:sz="2" w:space="10"/>
        <w:right w:val="single" w:color="5B9BD5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5B9BD5" w:themeColor="accent1"/>
      <w14:textFill>
        <w14:solidFill>
          <w14:schemeClr w14:val="accent1"/>
        </w14:solidFill>
      </w14:textFill>
    </w:rPr>
  </w:style>
  <w:style w:type="paragraph" w:styleId="15">
    <w:name w:val="Body Text"/>
    <w:basedOn w:val="1"/>
    <w:link w:val="109"/>
    <w:semiHidden/>
    <w:uiPriority w:val="0"/>
    <w:rPr>
      <w:rFonts w:ascii="Arial" w:hAnsi="Arial" w:cs="Arial"/>
      <w:color w:val="FF0000"/>
    </w:rPr>
  </w:style>
  <w:style w:type="paragraph" w:styleId="16">
    <w:name w:val="Body Text 2"/>
    <w:basedOn w:val="1"/>
    <w:link w:val="107"/>
    <w:semiHidden/>
    <w:unhideWhenUsed/>
    <w:uiPriority w:val="99"/>
    <w:pPr>
      <w:spacing w:after="120" w:line="480" w:lineRule="auto"/>
    </w:pPr>
  </w:style>
  <w:style w:type="paragraph" w:styleId="17">
    <w:name w:val="Body Text 3"/>
    <w:basedOn w:val="1"/>
    <w:link w:val="108"/>
    <w:semiHidden/>
    <w:unhideWhenUsed/>
    <w:uiPriority w:val="99"/>
    <w:pPr>
      <w:spacing w:after="120"/>
    </w:pPr>
    <w:rPr>
      <w:sz w:val="16"/>
      <w:szCs w:val="16"/>
    </w:rPr>
  </w:style>
  <w:style w:type="paragraph" w:styleId="18">
    <w:name w:val="Body Text First Indent"/>
    <w:basedOn w:val="15"/>
    <w:link w:val="110"/>
    <w:semiHidden/>
    <w:unhideWhenUsed/>
    <w:uiPriority w:val="99"/>
    <w:pPr>
      <w:ind w:firstLine="360"/>
    </w:pPr>
    <w:rPr>
      <w:rFonts w:ascii="Times New Roman" w:hAnsi="Times New Roman" w:cs="Times New Roman"/>
      <w:color w:val="auto"/>
    </w:rPr>
  </w:style>
  <w:style w:type="paragraph" w:styleId="19">
    <w:name w:val="Body Text Indent"/>
    <w:basedOn w:val="1"/>
    <w:link w:val="111"/>
    <w:semiHidden/>
    <w:unhideWhenUsed/>
    <w:uiPriority w:val="99"/>
    <w:pPr>
      <w:spacing w:after="120"/>
      <w:ind w:left="283"/>
    </w:pPr>
  </w:style>
  <w:style w:type="paragraph" w:styleId="20">
    <w:name w:val="Body Text First Indent 2"/>
    <w:basedOn w:val="19"/>
    <w:link w:val="112"/>
    <w:semiHidden/>
    <w:unhideWhenUsed/>
    <w:uiPriority w:val="99"/>
    <w:pPr>
      <w:spacing w:after="0"/>
      <w:ind w:left="360" w:firstLine="360"/>
    </w:pPr>
  </w:style>
  <w:style w:type="paragraph" w:styleId="21">
    <w:name w:val="Body Text Indent 2"/>
    <w:basedOn w:val="1"/>
    <w:link w:val="113"/>
    <w:semiHidden/>
    <w:unhideWhenUsed/>
    <w:uiPriority w:val="99"/>
    <w:pPr>
      <w:spacing w:after="120" w:line="480" w:lineRule="auto"/>
      <w:ind w:left="283"/>
    </w:pPr>
  </w:style>
  <w:style w:type="paragraph" w:styleId="22">
    <w:name w:val="Body Text Indent 3"/>
    <w:basedOn w:val="1"/>
    <w:link w:val="114"/>
    <w:semiHidden/>
    <w:unhideWhenUsed/>
    <w:uiPriority w:val="99"/>
    <w:pPr>
      <w:spacing w:after="120"/>
      <w:ind w:left="283"/>
    </w:pPr>
    <w:rPr>
      <w:sz w:val="16"/>
      <w:szCs w:val="16"/>
    </w:rPr>
  </w:style>
  <w:style w:type="paragraph" w:styleId="23">
    <w:name w:val="caption"/>
    <w:basedOn w:val="1"/>
    <w:next w:val="1"/>
    <w:semiHidden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24">
    <w:name w:val="Closing"/>
    <w:basedOn w:val="1"/>
    <w:link w:val="115"/>
    <w:semiHidden/>
    <w:unhideWhenUsed/>
    <w:uiPriority w:val="99"/>
    <w:pPr>
      <w:ind w:left="4252"/>
    </w:pPr>
  </w:style>
  <w:style w:type="character" w:styleId="25">
    <w:name w:val="annotation reference"/>
    <w:basedOn w:val="11"/>
    <w:semiHidden/>
    <w:uiPriority w:val="0"/>
    <w:rPr>
      <w:sz w:val="16"/>
    </w:rPr>
  </w:style>
  <w:style w:type="paragraph" w:styleId="26">
    <w:name w:val="annotation text"/>
    <w:basedOn w:val="1"/>
    <w:link w:val="116"/>
    <w:semiHidden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7">
    <w:name w:val="annotation subject"/>
    <w:basedOn w:val="26"/>
    <w:next w:val="26"/>
    <w:link w:val="117"/>
    <w:semiHidden/>
    <w:unhideWhenUsed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28">
    <w:name w:val="Date"/>
    <w:basedOn w:val="1"/>
    <w:next w:val="1"/>
    <w:link w:val="118"/>
    <w:semiHidden/>
    <w:unhideWhenUsed/>
    <w:uiPriority w:val="99"/>
  </w:style>
  <w:style w:type="paragraph" w:styleId="29">
    <w:name w:val="Document Map"/>
    <w:basedOn w:val="1"/>
    <w:link w:val="104"/>
    <w:semiHidden/>
    <w:unhideWhenUsed/>
    <w:uiPriority w:val="99"/>
    <w:rPr>
      <w:sz w:val="24"/>
      <w:szCs w:val="24"/>
    </w:rPr>
  </w:style>
  <w:style w:type="paragraph" w:styleId="30">
    <w:name w:val="E-mail Signature"/>
    <w:basedOn w:val="1"/>
    <w:link w:val="119"/>
    <w:semiHidden/>
    <w:unhideWhenUsed/>
    <w:uiPriority w:val="99"/>
  </w:style>
  <w:style w:type="paragraph" w:styleId="31">
    <w:name w:val="endnote text"/>
    <w:basedOn w:val="1"/>
    <w:link w:val="120"/>
    <w:semiHidden/>
    <w:unhideWhenUsed/>
    <w:uiPriority w:val="99"/>
  </w:style>
  <w:style w:type="paragraph" w:styleId="32">
    <w:name w:val="envelope address"/>
    <w:basedOn w:val="1"/>
    <w:semiHidden/>
    <w:unhideWhenUsed/>
    <w:uiPriority w:val="99"/>
    <w:pPr>
      <w:framePr w:w="7920" w:h="1980" w:hRule="exact" w:hSpace="180" w:wrap="auto" w:vAnchor="margin" w:hAnchor="page" w:xAlign="center" w:yAlign="bottom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3">
    <w:name w:val="envelope return"/>
    <w:basedOn w:val="1"/>
    <w:semiHidden/>
    <w:unhideWhenUsed/>
    <w:uiPriority w:val="99"/>
    <w:rPr>
      <w:rFonts w:asciiTheme="majorHAnsi" w:hAnsiTheme="majorHAnsi" w:eastAsiaTheme="majorEastAsia" w:cstheme="majorBidi"/>
    </w:rPr>
  </w:style>
  <w:style w:type="character" w:styleId="34">
    <w:name w:val="FollowedHyperlink"/>
    <w:basedOn w:val="11"/>
    <w:semiHidden/>
    <w:unhideWhenUsed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paragraph" w:styleId="35">
    <w:name w:val="footer"/>
    <w:basedOn w:val="1"/>
    <w:semiHidden/>
    <w:uiPriority w:val="0"/>
    <w:pPr>
      <w:tabs>
        <w:tab w:val="center" w:pos="4153"/>
        <w:tab w:val="right" w:pos="8306"/>
      </w:tabs>
    </w:pPr>
  </w:style>
  <w:style w:type="paragraph" w:styleId="36">
    <w:name w:val="footnote text"/>
    <w:basedOn w:val="1"/>
    <w:link w:val="121"/>
    <w:semiHidden/>
    <w:unhideWhenUsed/>
    <w:uiPriority w:val="99"/>
  </w:style>
  <w:style w:type="paragraph" w:styleId="37">
    <w:name w:val="header"/>
    <w:basedOn w:val="1"/>
    <w:link w:val="142"/>
    <w:semiHidden/>
    <w:uiPriority w:val="0"/>
    <w:pPr>
      <w:tabs>
        <w:tab w:val="center" w:pos="4153"/>
        <w:tab w:val="right" w:pos="8306"/>
      </w:tabs>
    </w:pPr>
  </w:style>
  <w:style w:type="paragraph" w:styleId="38">
    <w:name w:val="HTML Address"/>
    <w:basedOn w:val="1"/>
    <w:link w:val="122"/>
    <w:semiHidden/>
    <w:unhideWhenUsed/>
    <w:uiPriority w:val="99"/>
    <w:rPr>
      <w:i/>
      <w:iCs/>
    </w:rPr>
  </w:style>
  <w:style w:type="paragraph" w:styleId="39">
    <w:name w:val="HTML Preformatted"/>
    <w:basedOn w:val="1"/>
    <w:link w:val="123"/>
    <w:semiHidden/>
    <w:unhideWhenUsed/>
    <w:uiPriority w:val="99"/>
    <w:rPr>
      <w:rFonts w:ascii="Consolas" w:hAnsi="Consolas" w:cs="Consolas"/>
    </w:rPr>
  </w:style>
  <w:style w:type="character" w:styleId="40">
    <w:name w:val="Hyperlink"/>
    <w:basedOn w:val="11"/>
    <w:unhideWhenUsed/>
    <w:uiPriority w:val="99"/>
    <w:rPr>
      <w:color w:val="0000FF"/>
      <w:u w:val="single"/>
    </w:rPr>
  </w:style>
  <w:style w:type="paragraph" w:styleId="41">
    <w:name w:val="index 1"/>
    <w:basedOn w:val="1"/>
    <w:next w:val="1"/>
    <w:semiHidden/>
    <w:unhideWhenUsed/>
    <w:uiPriority w:val="99"/>
    <w:pPr>
      <w:ind w:left="200" w:hanging="200"/>
    </w:pPr>
  </w:style>
  <w:style w:type="paragraph" w:styleId="42">
    <w:name w:val="index 2"/>
    <w:basedOn w:val="1"/>
    <w:next w:val="1"/>
    <w:semiHidden/>
    <w:unhideWhenUsed/>
    <w:uiPriority w:val="99"/>
    <w:pPr>
      <w:ind w:left="400" w:hanging="200"/>
    </w:pPr>
  </w:style>
  <w:style w:type="paragraph" w:styleId="43">
    <w:name w:val="index 3"/>
    <w:basedOn w:val="1"/>
    <w:next w:val="1"/>
    <w:semiHidden/>
    <w:unhideWhenUsed/>
    <w:uiPriority w:val="99"/>
    <w:pPr>
      <w:ind w:left="600" w:hanging="200"/>
    </w:pPr>
  </w:style>
  <w:style w:type="paragraph" w:styleId="44">
    <w:name w:val="index 4"/>
    <w:basedOn w:val="1"/>
    <w:next w:val="1"/>
    <w:semiHidden/>
    <w:unhideWhenUsed/>
    <w:uiPriority w:val="99"/>
    <w:pPr>
      <w:ind w:left="800" w:hanging="200"/>
    </w:pPr>
  </w:style>
  <w:style w:type="paragraph" w:styleId="45">
    <w:name w:val="index 5"/>
    <w:basedOn w:val="1"/>
    <w:next w:val="1"/>
    <w:semiHidden/>
    <w:unhideWhenUsed/>
    <w:uiPriority w:val="99"/>
    <w:pPr>
      <w:ind w:left="1000" w:hanging="200"/>
    </w:pPr>
  </w:style>
  <w:style w:type="paragraph" w:styleId="46">
    <w:name w:val="index 6"/>
    <w:basedOn w:val="1"/>
    <w:next w:val="1"/>
    <w:semiHidden/>
    <w:unhideWhenUsed/>
    <w:uiPriority w:val="99"/>
    <w:pPr>
      <w:ind w:left="1200" w:hanging="200"/>
    </w:pPr>
  </w:style>
  <w:style w:type="paragraph" w:styleId="47">
    <w:name w:val="index 7"/>
    <w:basedOn w:val="1"/>
    <w:next w:val="1"/>
    <w:semiHidden/>
    <w:unhideWhenUsed/>
    <w:uiPriority w:val="99"/>
    <w:pPr>
      <w:ind w:left="1400" w:hanging="200"/>
    </w:pPr>
  </w:style>
  <w:style w:type="paragraph" w:styleId="48">
    <w:name w:val="index 8"/>
    <w:basedOn w:val="1"/>
    <w:next w:val="1"/>
    <w:semiHidden/>
    <w:unhideWhenUsed/>
    <w:uiPriority w:val="99"/>
    <w:pPr>
      <w:ind w:left="1600" w:hanging="200"/>
    </w:pPr>
  </w:style>
  <w:style w:type="paragraph" w:styleId="49">
    <w:name w:val="index 9"/>
    <w:basedOn w:val="1"/>
    <w:next w:val="1"/>
    <w:semiHidden/>
    <w:unhideWhenUsed/>
    <w:uiPriority w:val="99"/>
    <w:pPr>
      <w:ind w:left="1800" w:hanging="200"/>
    </w:pPr>
  </w:style>
  <w:style w:type="paragraph" w:styleId="50">
    <w:name w:val="index heading"/>
    <w:basedOn w:val="1"/>
    <w:next w:val="41"/>
    <w:semiHidden/>
    <w:unhideWhenUsed/>
    <w:uiPriority w:val="99"/>
    <w:rPr>
      <w:rFonts w:asciiTheme="majorHAnsi" w:hAnsiTheme="majorHAnsi" w:eastAsiaTheme="majorEastAsia" w:cstheme="majorBidi"/>
      <w:b/>
      <w:bCs/>
    </w:rPr>
  </w:style>
  <w:style w:type="paragraph" w:styleId="51">
    <w:name w:val="List"/>
    <w:basedOn w:val="1"/>
    <w:semiHidden/>
    <w:unhideWhenUsed/>
    <w:uiPriority w:val="99"/>
    <w:pPr>
      <w:ind w:left="283" w:hanging="283"/>
      <w:contextualSpacing/>
    </w:pPr>
  </w:style>
  <w:style w:type="paragraph" w:styleId="52">
    <w:name w:val="List 2"/>
    <w:basedOn w:val="1"/>
    <w:semiHidden/>
    <w:unhideWhenUsed/>
    <w:uiPriority w:val="99"/>
    <w:pPr>
      <w:ind w:left="566" w:hanging="283"/>
      <w:contextualSpacing/>
    </w:pPr>
  </w:style>
  <w:style w:type="paragraph" w:styleId="53">
    <w:name w:val="List 3"/>
    <w:basedOn w:val="1"/>
    <w:semiHidden/>
    <w:unhideWhenUsed/>
    <w:uiPriority w:val="99"/>
    <w:pPr>
      <w:ind w:left="849" w:hanging="283"/>
      <w:contextualSpacing/>
    </w:pPr>
  </w:style>
  <w:style w:type="paragraph" w:styleId="54">
    <w:name w:val="List 4"/>
    <w:basedOn w:val="1"/>
    <w:semiHidden/>
    <w:unhideWhenUsed/>
    <w:uiPriority w:val="99"/>
    <w:pPr>
      <w:ind w:left="1132" w:hanging="283"/>
      <w:contextualSpacing/>
    </w:pPr>
  </w:style>
  <w:style w:type="paragraph" w:styleId="55">
    <w:name w:val="List 5"/>
    <w:basedOn w:val="1"/>
    <w:semiHidden/>
    <w:unhideWhenUsed/>
    <w:uiPriority w:val="99"/>
    <w:pPr>
      <w:ind w:left="1415" w:hanging="283"/>
      <w:contextualSpacing/>
    </w:pPr>
  </w:style>
  <w:style w:type="paragraph" w:styleId="56">
    <w:name w:val="List Bullet"/>
    <w:basedOn w:val="1"/>
    <w:semiHidden/>
    <w:unhideWhenUsed/>
    <w:uiPriority w:val="99"/>
    <w:pPr>
      <w:numPr>
        <w:ilvl w:val="0"/>
        <w:numId w:val="1"/>
      </w:numPr>
      <w:contextualSpacing/>
    </w:pPr>
  </w:style>
  <w:style w:type="paragraph" w:styleId="57">
    <w:name w:val="List Bullet 2"/>
    <w:basedOn w:val="1"/>
    <w:semiHidden/>
    <w:unhideWhenUsed/>
    <w:uiPriority w:val="99"/>
    <w:pPr>
      <w:numPr>
        <w:ilvl w:val="0"/>
        <w:numId w:val="2"/>
      </w:numPr>
      <w:contextualSpacing/>
    </w:pPr>
  </w:style>
  <w:style w:type="paragraph" w:styleId="58">
    <w:name w:val="List Bullet 3"/>
    <w:basedOn w:val="1"/>
    <w:semiHidden/>
    <w:unhideWhenUsed/>
    <w:uiPriority w:val="99"/>
    <w:pPr>
      <w:numPr>
        <w:ilvl w:val="0"/>
        <w:numId w:val="3"/>
      </w:numPr>
      <w:contextualSpacing/>
    </w:pPr>
  </w:style>
  <w:style w:type="paragraph" w:styleId="59">
    <w:name w:val="List Bullet 4"/>
    <w:basedOn w:val="1"/>
    <w:semiHidden/>
    <w:unhideWhenUsed/>
    <w:uiPriority w:val="99"/>
    <w:pPr>
      <w:numPr>
        <w:ilvl w:val="0"/>
        <w:numId w:val="4"/>
      </w:numPr>
      <w:contextualSpacing/>
    </w:pPr>
  </w:style>
  <w:style w:type="paragraph" w:styleId="60">
    <w:name w:val="List Bullet 5"/>
    <w:basedOn w:val="1"/>
    <w:semiHidden/>
    <w:unhideWhenUsed/>
    <w:uiPriority w:val="99"/>
    <w:pPr>
      <w:numPr>
        <w:ilvl w:val="0"/>
        <w:numId w:val="5"/>
      </w:numPr>
      <w:contextualSpacing/>
    </w:pPr>
  </w:style>
  <w:style w:type="paragraph" w:styleId="61">
    <w:name w:val="List Continue"/>
    <w:basedOn w:val="1"/>
    <w:semiHidden/>
    <w:unhideWhenUsed/>
    <w:uiPriority w:val="99"/>
    <w:pPr>
      <w:spacing w:after="120"/>
      <w:ind w:left="283"/>
      <w:contextualSpacing/>
    </w:pPr>
  </w:style>
  <w:style w:type="paragraph" w:styleId="62">
    <w:name w:val="List Continue 2"/>
    <w:basedOn w:val="1"/>
    <w:semiHidden/>
    <w:unhideWhenUsed/>
    <w:uiPriority w:val="99"/>
    <w:pPr>
      <w:spacing w:after="120"/>
      <w:ind w:left="566"/>
      <w:contextualSpacing/>
    </w:pPr>
  </w:style>
  <w:style w:type="paragraph" w:styleId="63">
    <w:name w:val="List Continue 3"/>
    <w:basedOn w:val="1"/>
    <w:semiHidden/>
    <w:unhideWhenUsed/>
    <w:uiPriority w:val="99"/>
    <w:pPr>
      <w:spacing w:after="120"/>
      <w:ind w:left="849"/>
      <w:contextualSpacing/>
    </w:pPr>
  </w:style>
  <w:style w:type="paragraph" w:styleId="64">
    <w:name w:val="List Continue 4"/>
    <w:basedOn w:val="1"/>
    <w:semiHidden/>
    <w:unhideWhenUsed/>
    <w:uiPriority w:val="99"/>
    <w:pPr>
      <w:spacing w:after="120"/>
      <w:ind w:left="1132"/>
      <w:contextualSpacing/>
    </w:pPr>
  </w:style>
  <w:style w:type="paragraph" w:styleId="65">
    <w:name w:val="List Continue 5"/>
    <w:basedOn w:val="1"/>
    <w:semiHidden/>
    <w:unhideWhenUsed/>
    <w:uiPriority w:val="99"/>
    <w:pPr>
      <w:spacing w:after="120"/>
      <w:ind w:left="1415"/>
      <w:contextualSpacing/>
    </w:pPr>
  </w:style>
  <w:style w:type="paragraph" w:styleId="66">
    <w:name w:val="List Number"/>
    <w:basedOn w:val="1"/>
    <w:semiHidden/>
    <w:unhideWhenUsed/>
    <w:uiPriority w:val="99"/>
    <w:pPr>
      <w:numPr>
        <w:ilvl w:val="0"/>
        <w:numId w:val="6"/>
      </w:numPr>
      <w:contextualSpacing/>
    </w:pPr>
  </w:style>
  <w:style w:type="paragraph" w:styleId="67">
    <w:name w:val="List Number 2"/>
    <w:basedOn w:val="1"/>
    <w:semiHidden/>
    <w:unhideWhenUsed/>
    <w:uiPriority w:val="99"/>
    <w:pPr>
      <w:numPr>
        <w:ilvl w:val="0"/>
        <w:numId w:val="7"/>
      </w:numPr>
      <w:contextualSpacing/>
    </w:pPr>
  </w:style>
  <w:style w:type="paragraph" w:styleId="68">
    <w:name w:val="List Number 3"/>
    <w:basedOn w:val="1"/>
    <w:semiHidden/>
    <w:unhideWhenUsed/>
    <w:uiPriority w:val="99"/>
    <w:pPr>
      <w:numPr>
        <w:ilvl w:val="0"/>
        <w:numId w:val="8"/>
      </w:numPr>
      <w:contextualSpacing/>
    </w:pPr>
  </w:style>
  <w:style w:type="paragraph" w:styleId="69">
    <w:name w:val="List Number 4"/>
    <w:basedOn w:val="1"/>
    <w:semiHidden/>
    <w:unhideWhenUsed/>
    <w:uiPriority w:val="99"/>
    <w:pPr>
      <w:numPr>
        <w:ilvl w:val="0"/>
        <w:numId w:val="9"/>
      </w:numPr>
      <w:contextualSpacing/>
    </w:pPr>
  </w:style>
  <w:style w:type="paragraph" w:styleId="70">
    <w:name w:val="List Number 5"/>
    <w:basedOn w:val="1"/>
    <w:semiHidden/>
    <w:unhideWhenUsed/>
    <w:uiPriority w:val="99"/>
    <w:pPr>
      <w:numPr>
        <w:ilvl w:val="0"/>
        <w:numId w:val="10"/>
      </w:numPr>
      <w:contextualSpacing/>
    </w:pPr>
  </w:style>
  <w:style w:type="paragraph" w:styleId="71">
    <w:name w:val="macro"/>
    <w:link w:val="127"/>
    <w:semiHidden/>
    <w:unhideWhenUsed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SimSun" w:cs="Consolas"/>
      <w:lang w:val="en-GB" w:eastAsia="en-US" w:bidi="ar-SA"/>
    </w:rPr>
  </w:style>
  <w:style w:type="paragraph" w:styleId="72">
    <w:name w:val="Message Header"/>
    <w:basedOn w:val="1"/>
    <w:link w:val="128"/>
    <w:semiHidden/>
    <w:unhideWhenUsed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73">
    <w:name w:val="Normal (Web)"/>
    <w:basedOn w:val="1"/>
    <w:semiHidden/>
    <w:unhideWhenUsed/>
    <w:uiPriority w:val="99"/>
    <w:rPr>
      <w:sz w:val="24"/>
      <w:szCs w:val="24"/>
    </w:rPr>
  </w:style>
  <w:style w:type="paragraph" w:styleId="74">
    <w:name w:val="Normal Indent"/>
    <w:basedOn w:val="1"/>
    <w:semiHidden/>
    <w:unhideWhenUsed/>
    <w:uiPriority w:val="99"/>
    <w:pPr>
      <w:ind w:left="720"/>
    </w:pPr>
  </w:style>
  <w:style w:type="paragraph" w:styleId="75">
    <w:name w:val="Note Heading"/>
    <w:basedOn w:val="1"/>
    <w:next w:val="1"/>
    <w:link w:val="130"/>
    <w:semiHidden/>
    <w:unhideWhenUsed/>
    <w:uiPriority w:val="99"/>
  </w:style>
  <w:style w:type="character" w:styleId="76">
    <w:name w:val="page number"/>
    <w:basedOn w:val="11"/>
    <w:semiHidden/>
    <w:uiPriority w:val="0"/>
  </w:style>
  <w:style w:type="paragraph" w:styleId="77">
    <w:name w:val="Plain Text"/>
    <w:basedOn w:val="1"/>
    <w:link w:val="131"/>
    <w:semiHidden/>
    <w:unhideWhenUsed/>
    <w:uiPriority w:val="99"/>
    <w:rPr>
      <w:rFonts w:ascii="Consolas" w:hAnsi="Consolas" w:cs="Consolas"/>
      <w:sz w:val="21"/>
      <w:szCs w:val="21"/>
    </w:rPr>
  </w:style>
  <w:style w:type="paragraph" w:styleId="78">
    <w:name w:val="Salutation"/>
    <w:basedOn w:val="1"/>
    <w:next w:val="1"/>
    <w:link w:val="134"/>
    <w:semiHidden/>
    <w:unhideWhenUsed/>
    <w:uiPriority w:val="99"/>
  </w:style>
  <w:style w:type="paragraph" w:styleId="79">
    <w:name w:val="Signature"/>
    <w:basedOn w:val="1"/>
    <w:link w:val="135"/>
    <w:semiHidden/>
    <w:unhideWhenUsed/>
    <w:uiPriority w:val="99"/>
    <w:pPr>
      <w:ind w:left="4252"/>
    </w:pPr>
  </w:style>
  <w:style w:type="paragraph" w:styleId="80">
    <w:name w:val="Subtitle"/>
    <w:basedOn w:val="1"/>
    <w:next w:val="1"/>
    <w:link w:val="136"/>
    <w:qFormat/>
    <w:uiPriority w:val="11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styleId="81">
    <w:name w:val="Table Grid"/>
    <w:basedOn w:val="1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2">
    <w:name w:val="table of authorities"/>
    <w:basedOn w:val="1"/>
    <w:next w:val="1"/>
    <w:semiHidden/>
    <w:unhideWhenUsed/>
    <w:uiPriority w:val="99"/>
    <w:pPr>
      <w:ind w:left="200" w:hanging="200"/>
    </w:pPr>
  </w:style>
  <w:style w:type="paragraph" w:styleId="83">
    <w:name w:val="table of figures"/>
    <w:basedOn w:val="1"/>
    <w:next w:val="1"/>
    <w:semiHidden/>
    <w:unhideWhenUsed/>
    <w:uiPriority w:val="99"/>
  </w:style>
  <w:style w:type="paragraph" w:styleId="84">
    <w:name w:val="Title"/>
    <w:basedOn w:val="1"/>
    <w:next w:val="1"/>
    <w:link w:val="137"/>
    <w:qFormat/>
    <w:uiPriority w:val="10"/>
    <w:pPr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5">
    <w:name w:val="toa heading"/>
    <w:basedOn w:val="1"/>
    <w:next w:val="1"/>
    <w:semiHidden/>
    <w:unhideWhenUsed/>
    <w:uiPriority w:val="99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6">
    <w:name w:val="toc 1"/>
    <w:basedOn w:val="1"/>
    <w:next w:val="1"/>
    <w:semiHidden/>
    <w:unhideWhenUsed/>
    <w:uiPriority w:val="39"/>
    <w:pPr>
      <w:spacing w:after="100"/>
    </w:pPr>
  </w:style>
  <w:style w:type="paragraph" w:styleId="87">
    <w:name w:val="toc 2"/>
    <w:basedOn w:val="1"/>
    <w:next w:val="1"/>
    <w:semiHidden/>
    <w:unhideWhenUsed/>
    <w:uiPriority w:val="39"/>
    <w:pPr>
      <w:spacing w:after="100"/>
      <w:ind w:left="200"/>
    </w:pPr>
  </w:style>
  <w:style w:type="paragraph" w:styleId="88">
    <w:name w:val="toc 3"/>
    <w:basedOn w:val="1"/>
    <w:next w:val="1"/>
    <w:semiHidden/>
    <w:unhideWhenUsed/>
    <w:uiPriority w:val="39"/>
    <w:pPr>
      <w:spacing w:after="100"/>
      <w:ind w:left="400"/>
    </w:pPr>
  </w:style>
  <w:style w:type="paragraph" w:styleId="89">
    <w:name w:val="toc 4"/>
    <w:basedOn w:val="1"/>
    <w:next w:val="1"/>
    <w:semiHidden/>
    <w:unhideWhenUsed/>
    <w:uiPriority w:val="39"/>
    <w:pPr>
      <w:spacing w:after="100"/>
      <w:ind w:left="600"/>
    </w:pPr>
  </w:style>
  <w:style w:type="paragraph" w:styleId="90">
    <w:name w:val="toc 5"/>
    <w:basedOn w:val="1"/>
    <w:next w:val="1"/>
    <w:semiHidden/>
    <w:unhideWhenUsed/>
    <w:uiPriority w:val="39"/>
    <w:pPr>
      <w:spacing w:after="100"/>
      <w:ind w:left="800"/>
    </w:pPr>
  </w:style>
  <w:style w:type="paragraph" w:styleId="91">
    <w:name w:val="toc 6"/>
    <w:basedOn w:val="1"/>
    <w:next w:val="1"/>
    <w:semiHidden/>
    <w:unhideWhenUsed/>
    <w:uiPriority w:val="39"/>
    <w:pPr>
      <w:spacing w:after="100"/>
      <w:ind w:left="1000"/>
    </w:pPr>
  </w:style>
  <w:style w:type="paragraph" w:styleId="92">
    <w:name w:val="toc 7"/>
    <w:basedOn w:val="1"/>
    <w:next w:val="1"/>
    <w:semiHidden/>
    <w:unhideWhenUsed/>
    <w:uiPriority w:val="39"/>
    <w:pPr>
      <w:spacing w:after="100"/>
      <w:ind w:left="1200"/>
    </w:pPr>
  </w:style>
  <w:style w:type="paragraph" w:styleId="93">
    <w:name w:val="toc 8"/>
    <w:basedOn w:val="1"/>
    <w:next w:val="1"/>
    <w:semiHidden/>
    <w:unhideWhenUsed/>
    <w:uiPriority w:val="39"/>
    <w:pPr>
      <w:spacing w:after="100"/>
      <w:ind w:left="1400"/>
    </w:pPr>
  </w:style>
  <w:style w:type="paragraph" w:styleId="94">
    <w:name w:val="toc 9"/>
    <w:basedOn w:val="1"/>
    <w:next w:val="1"/>
    <w:semiHidden/>
    <w:unhideWhenUsed/>
    <w:uiPriority w:val="39"/>
    <w:pPr>
      <w:spacing w:after="100"/>
      <w:ind w:left="1600"/>
    </w:pPr>
  </w:style>
  <w:style w:type="paragraph" w:customStyle="1" w:styleId="95">
    <w:name w:val="B1"/>
    <w:basedOn w:val="1"/>
    <w:uiPriority w:val="0"/>
    <w:pPr>
      <w:ind w:left="567" w:hanging="567"/>
      <w:jc w:val="both"/>
    </w:pPr>
    <w:rPr>
      <w:rFonts w:ascii="Arial" w:hAnsi="Arial"/>
    </w:rPr>
  </w:style>
  <w:style w:type="paragraph" w:customStyle="1" w:styleId="96">
    <w:name w:val="00 BodyText"/>
    <w:basedOn w:val="1"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97">
    <w:name w:val="??"/>
    <w:uiPriority w:val="0"/>
    <w:pPr>
      <w:widowControl w:val="0"/>
    </w:pPr>
    <w:rPr>
      <w:rFonts w:ascii="Times New Roman" w:hAnsi="Times New Roman" w:eastAsia="SimSun" w:cs="Times New Roman"/>
      <w:lang w:val="en-US" w:eastAsia="en-US" w:bidi="ar-SA"/>
    </w:rPr>
  </w:style>
  <w:style w:type="paragraph" w:customStyle="1" w:styleId="98">
    <w:name w:val="??? 2"/>
    <w:basedOn w:val="97"/>
    <w:next w:val="97"/>
    <w:uiPriority w:val="0"/>
    <w:pPr>
      <w:keepNext/>
    </w:pPr>
    <w:rPr>
      <w:rFonts w:ascii="Arial" w:hAnsi="Arial"/>
      <w:b/>
      <w:sz w:val="24"/>
    </w:rPr>
  </w:style>
  <w:style w:type="paragraph" w:customStyle="1" w:styleId="99">
    <w:name w:val="DECISION"/>
    <w:basedOn w:val="1"/>
    <w:uiPriority w:val="0"/>
    <w:pPr>
      <w:widowControl w:val="0"/>
      <w:numPr>
        <w:ilvl w:val="0"/>
        <w:numId w:val="1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100">
    <w:name w:val="ACTION"/>
    <w:basedOn w:val="1"/>
    <w:uiPriority w:val="0"/>
    <w:pPr>
      <w:keepNext/>
      <w:keepLines/>
      <w:widowControl w:val="0"/>
      <w:numPr>
        <w:ilvl w:val="0"/>
        <w:numId w:val="1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101">
    <w:name w:val="done"/>
    <w:basedOn w:val="100"/>
    <w:uiPriority w:val="0"/>
    <w:pPr>
      <w:numPr>
        <w:numId w:val="1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102">
    <w:name w:val="Not Done"/>
    <w:basedOn w:val="101"/>
    <w:uiPriority w:val="0"/>
    <w:pPr>
      <w:numPr>
        <w:numId w:val="14"/>
      </w:numPr>
      <w:tabs>
        <w:tab w:val="left" w:pos="0"/>
      </w:tabs>
    </w:pPr>
    <w:rPr>
      <w:color w:val="FF0000"/>
    </w:rPr>
  </w:style>
  <w:style w:type="character" w:customStyle="1" w:styleId="103">
    <w:name w:val="Balloon Text Char"/>
    <w:basedOn w:val="11"/>
    <w:link w:val="13"/>
    <w:semiHidden/>
    <w:uiPriority w:val="99"/>
    <w:rPr>
      <w:rFonts w:ascii="Tahoma" w:hAnsi="Tahoma" w:cs="Tahoma"/>
      <w:sz w:val="16"/>
      <w:szCs w:val="16"/>
      <w:lang w:val="en-GB"/>
    </w:rPr>
  </w:style>
  <w:style w:type="character" w:customStyle="1" w:styleId="104">
    <w:name w:val="Document Map Char"/>
    <w:basedOn w:val="11"/>
    <w:link w:val="29"/>
    <w:semiHidden/>
    <w:uiPriority w:val="99"/>
    <w:rPr>
      <w:sz w:val="24"/>
      <w:szCs w:val="24"/>
      <w:lang w:val="en-GB"/>
    </w:rPr>
  </w:style>
  <w:style w:type="character" w:customStyle="1" w:styleId="105">
    <w:name w:val="未处理的提及1"/>
    <w:basedOn w:val="11"/>
    <w:uiPriority w:val="99"/>
    <w:rPr>
      <w:color w:val="808080"/>
      <w:shd w:val="clear" w:color="auto" w:fill="E6E6E6"/>
    </w:rPr>
  </w:style>
  <w:style w:type="paragraph" w:customStyle="1" w:styleId="106">
    <w:name w:val="书目1"/>
    <w:basedOn w:val="1"/>
    <w:next w:val="1"/>
    <w:semiHidden/>
    <w:unhideWhenUsed/>
    <w:uiPriority w:val="37"/>
  </w:style>
  <w:style w:type="character" w:customStyle="1" w:styleId="107">
    <w:name w:val="Body Text 2 Char"/>
    <w:basedOn w:val="11"/>
    <w:link w:val="16"/>
    <w:semiHidden/>
    <w:uiPriority w:val="99"/>
    <w:rPr>
      <w:lang w:val="en-GB"/>
    </w:rPr>
  </w:style>
  <w:style w:type="character" w:customStyle="1" w:styleId="108">
    <w:name w:val="Body Text 3 Char"/>
    <w:basedOn w:val="11"/>
    <w:link w:val="17"/>
    <w:semiHidden/>
    <w:uiPriority w:val="99"/>
    <w:rPr>
      <w:sz w:val="16"/>
      <w:szCs w:val="16"/>
      <w:lang w:val="en-GB"/>
    </w:rPr>
  </w:style>
  <w:style w:type="character" w:customStyle="1" w:styleId="109">
    <w:name w:val="Body Text Char"/>
    <w:basedOn w:val="11"/>
    <w:link w:val="15"/>
    <w:semiHidden/>
    <w:uiPriority w:val="0"/>
    <w:rPr>
      <w:rFonts w:ascii="Arial" w:hAnsi="Arial" w:cs="Arial"/>
      <w:color w:val="FF0000"/>
      <w:lang w:val="en-GB"/>
    </w:rPr>
  </w:style>
  <w:style w:type="character" w:customStyle="1" w:styleId="110">
    <w:name w:val="Body Text First Indent Char"/>
    <w:basedOn w:val="109"/>
    <w:link w:val="18"/>
    <w:semiHidden/>
    <w:uiPriority w:val="99"/>
    <w:rPr>
      <w:rFonts w:ascii="Arial" w:hAnsi="Arial" w:cs="Arial"/>
      <w:color w:val="FF0000"/>
      <w:lang w:val="en-GB"/>
    </w:rPr>
  </w:style>
  <w:style w:type="character" w:customStyle="1" w:styleId="111">
    <w:name w:val="Body Text Indent Char"/>
    <w:basedOn w:val="11"/>
    <w:link w:val="19"/>
    <w:semiHidden/>
    <w:uiPriority w:val="99"/>
    <w:rPr>
      <w:lang w:val="en-GB"/>
    </w:rPr>
  </w:style>
  <w:style w:type="character" w:customStyle="1" w:styleId="112">
    <w:name w:val="Body Text First Indent 2 Char"/>
    <w:basedOn w:val="111"/>
    <w:link w:val="20"/>
    <w:semiHidden/>
    <w:uiPriority w:val="99"/>
    <w:rPr>
      <w:lang w:val="en-GB"/>
    </w:rPr>
  </w:style>
  <w:style w:type="character" w:customStyle="1" w:styleId="113">
    <w:name w:val="Body Text Indent 2 Char"/>
    <w:basedOn w:val="11"/>
    <w:link w:val="21"/>
    <w:semiHidden/>
    <w:uiPriority w:val="99"/>
    <w:rPr>
      <w:lang w:val="en-GB"/>
    </w:rPr>
  </w:style>
  <w:style w:type="character" w:customStyle="1" w:styleId="114">
    <w:name w:val="Body Text Indent 3 Char"/>
    <w:basedOn w:val="11"/>
    <w:link w:val="22"/>
    <w:semiHidden/>
    <w:uiPriority w:val="99"/>
    <w:rPr>
      <w:sz w:val="16"/>
      <w:szCs w:val="16"/>
      <w:lang w:val="en-GB"/>
    </w:rPr>
  </w:style>
  <w:style w:type="character" w:customStyle="1" w:styleId="115">
    <w:name w:val="Closing Char"/>
    <w:basedOn w:val="11"/>
    <w:link w:val="24"/>
    <w:semiHidden/>
    <w:uiPriority w:val="99"/>
    <w:rPr>
      <w:lang w:val="en-GB"/>
    </w:rPr>
  </w:style>
  <w:style w:type="character" w:customStyle="1" w:styleId="116">
    <w:name w:val="Comment Text Char"/>
    <w:basedOn w:val="11"/>
    <w:link w:val="26"/>
    <w:semiHidden/>
    <w:uiPriority w:val="0"/>
    <w:rPr>
      <w:rFonts w:ascii="Arial" w:hAnsi="Arial"/>
      <w:lang w:val="en-GB"/>
    </w:rPr>
  </w:style>
  <w:style w:type="character" w:customStyle="1" w:styleId="117">
    <w:name w:val="Comment Subject Char"/>
    <w:basedOn w:val="116"/>
    <w:link w:val="27"/>
    <w:semiHidden/>
    <w:uiPriority w:val="99"/>
    <w:rPr>
      <w:rFonts w:ascii="Arial" w:hAnsi="Arial"/>
      <w:b/>
      <w:bCs/>
      <w:lang w:val="en-GB"/>
    </w:rPr>
  </w:style>
  <w:style w:type="character" w:customStyle="1" w:styleId="118">
    <w:name w:val="Date Char"/>
    <w:basedOn w:val="11"/>
    <w:link w:val="28"/>
    <w:semiHidden/>
    <w:uiPriority w:val="99"/>
    <w:rPr>
      <w:lang w:val="en-GB"/>
    </w:rPr>
  </w:style>
  <w:style w:type="character" w:customStyle="1" w:styleId="119">
    <w:name w:val="E-mail Signature Char"/>
    <w:basedOn w:val="11"/>
    <w:link w:val="30"/>
    <w:semiHidden/>
    <w:uiPriority w:val="99"/>
    <w:rPr>
      <w:lang w:val="en-GB"/>
    </w:rPr>
  </w:style>
  <w:style w:type="character" w:customStyle="1" w:styleId="120">
    <w:name w:val="Endnote Text Char"/>
    <w:basedOn w:val="11"/>
    <w:link w:val="31"/>
    <w:semiHidden/>
    <w:uiPriority w:val="99"/>
    <w:rPr>
      <w:lang w:val="en-GB"/>
    </w:rPr>
  </w:style>
  <w:style w:type="character" w:customStyle="1" w:styleId="121">
    <w:name w:val="Footnote Text Char"/>
    <w:basedOn w:val="11"/>
    <w:link w:val="36"/>
    <w:semiHidden/>
    <w:uiPriority w:val="99"/>
    <w:rPr>
      <w:lang w:val="en-GB"/>
    </w:rPr>
  </w:style>
  <w:style w:type="character" w:customStyle="1" w:styleId="122">
    <w:name w:val="HTML Address Char"/>
    <w:basedOn w:val="11"/>
    <w:link w:val="38"/>
    <w:semiHidden/>
    <w:uiPriority w:val="99"/>
    <w:rPr>
      <w:i/>
      <w:iCs/>
      <w:lang w:val="en-GB"/>
    </w:rPr>
  </w:style>
  <w:style w:type="character" w:customStyle="1" w:styleId="123">
    <w:name w:val="HTML Preformatted Char"/>
    <w:basedOn w:val="11"/>
    <w:link w:val="39"/>
    <w:semiHidden/>
    <w:uiPriority w:val="99"/>
    <w:rPr>
      <w:rFonts w:ascii="Consolas" w:hAnsi="Consolas" w:cs="Consolas"/>
      <w:lang w:val="en-GB"/>
    </w:rPr>
  </w:style>
  <w:style w:type="paragraph" w:styleId="124">
    <w:name w:val="Intense Quote"/>
    <w:basedOn w:val="1"/>
    <w:next w:val="1"/>
    <w:link w:val="125"/>
    <w:qFormat/>
    <w:uiPriority w:val="30"/>
    <w:pPr>
      <w:pBdr>
        <w:top w:val="single" w:color="5B9BD5" w:themeColor="accent1" w:sz="4" w:space="10"/>
        <w:bottom w:val="single" w:color="5B9BD5" w:themeColor="accent1" w:sz="4" w:space="10"/>
      </w:pBdr>
      <w:spacing w:before="360" w:after="360"/>
      <w:ind w:left="864" w:right="864"/>
      <w:jc w:val="center"/>
    </w:pPr>
    <w:rPr>
      <w:i/>
      <w:iCs/>
      <w:color w:val="5B9BD5" w:themeColor="accent1"/>
      <w14:textFill>
        <w14:solidFill>
          <w14:schemeClr w14:val="accent1"/>
        </w14:solidFill>
      </w14:textFill>
    </w:rPr>
  </w:style>
  <w:style w:type="character" w:customStyle="1" w:styleId="125">
    <w:name w:val="Intense Quote Char"/>
    <w:basedOn w:val="11"/>
    <w:link w:val="124"/>
    <w:uiPriority w:val="30"/>
    <w:rPr>
      <w:i/>
      <w:iCs/>
      <w:color w:val="5B9BD5" w:themeColor="accent1"/>
      <w:lang w:val="en-GB"/>
      <w14:textFill>
        <w14:solidFill>
          <w14:schemeClr w14:val="accent1"/>
        </w14:solidFill>
      </w14:textFill>
    </w:rPr>
  </w:style>
  <w:style w:type="paragraph" w:styleId="126">
    <w:name w:val="List Paragraph"/>
    <w:basedOn w:val="1"/>
    <w:qFormat/>
    <w:uiPriority w:val="34"/>
    <w:pPr>
      <w:ind w:left="720"/>
      <w:contextualSpacing/>
    </w:pPr>
  </w:style>
  <w:style w:type="character" w:customStyle="1" w:styleId="127">
    <w:name w:val="Macro Text Char"/>
    <w:basedOn w:val="11"/>
    <w:link w:val="71"/>
    <w:semiHidden/>
    <w:uiPriority w:val="99"/>
    <w:rPr>
      <w:rFonts w:ascii="Consolas" w:hAnsi="Consolas" w:cs="Consolas"/>
      <w:lang w:val="en-GB"/>
    </w:rPr>
  </w:style>
  <w:style w:type="character" w:customStyle="1" w:styleId="128">
    <w:name w:val="Message Header Char"/>
    <w:basedOn w:val="11"/>
    <w:link w:val="72"/>
    <w:semiHidden/>
    <w:uiPriority w:val="99"/>
    <w:rPr>
      <w:rFonts w:asciiTheme="majorHAnsi" w:hAnsiTheme="majorHAnsi" w:eastAsiaTheme="majorEastAsia" w:cstheme="majorBidi"/>
      <w:sz w:val="24"/>
      <w:szCs w:val="24"/>
      <w:shd w:val="pct20" w:color="auto" w:fill="auto"/>
      <w:lang w:val="en-GB"/>
    </w:rPr>
  </w:style>
  <w:style w:type="paragraph" w:styleId="129">
    <w:name w:val="No Spacing"/>
    <w:qFormat/>
    <w:uiPriority w:val="1"/>
    <w:rPr>
      <w:rFonts w:ascii="Times New Roman" w:hAnsi="Times New Roman" w:eastAsia="SimSun" w:cs="Times New Roman"/>
      <w:lang w:val="en-GB" w:eastAsia="en-US" w:bidi="ar-SA"/>
    </w:rPr>
  </w:style>
  <w:style w:type="character" w:customStyle="1" w:styleId="130">
    <w:name w:val="Note Heading Char"/>
    <w:basedOn w:val="11"/>
    <w:link w:val="75"/>
    <w:semiHidden/>
    <w:uiPriority w:val="99"/>
    <w:rPr>
      <w:lang w:val="en-GB"/>
    </w:rPr>
  </w:style>
  <w:style w:type="character" w:customStyle="1" w:styleId="131">
    <w:name w:val="Plain Text Char"/>
    <w:basedOn w:val="11"/>
    <w:link w:val="77"/>
    <w:semiHidden/>
    <w:uiPriority w:val="99"/>
    <w:rPr>
      <w:rFonts w:ascii="Consolas" w:hAnsi="Consolas" w:cs="Consolas"/>
      <w:sz w:val="21"/>
      <w:szCs w:val="21"/>
      <w:lang w:val="en-GB"/>
    </w:rPr>
  </w:style>
  <w:style w:type="paragraph" w:styleId="132">
    <w:name w:val="Quote"/>
    <w:basedOn w:val="1"/>
    <w:next w:val="1"/>
    <w:link w:val="133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33">
    <w:name w:val="Quote Char"/>
    <w:basedOn w:val="11"/>
    <w:link w:val="132"/>
    <w:uiPriority w:val="29"/>
    <w:rPr>
      <w:i/>
      <w:iCs/>
      <w:color w:val="404040" w:themeColor="text1" w:themeTint="BF"/>
      <w:lang w:val="en-GB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34">
    <w:name w:val="Salutation Char"/>
    <w:basedOn w:val="11"/>
    <w:link w:val="78"/>
    <w:semiHidden/>
    <w:uiPriority w:val="99"/>
    <w:rPr>
      <w:lang w:val="en-GB"/>
    </w:rPr>
  </w:style>
  <w:style w:type="character" w:customStyle="1" w:styleId="135">
    <w:name w:val="Signature Char"/>
    <w:basedOn w:val="11"/>
    <w:link w:val="79"/>
    <w:semiHidden/>
    <w:uiPriority w:val="99"/>
    <w:rPr>
      <w:lang w:val="en-GB"/>
    </w:rPr>
  </w:style>
  <w:style w:type="character" w:customStyle="1" w:styleId="136">
    <w:name w:val="Subtitle Char"/>
    <w:basedOn w:val="11"/>
    <w:link w:val="80"/>
    <w:uiPriority w:val="11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37">
    <w:name w:val="Title Char"/>
    <w:basedOn w:val="11"/>
    <w:link w:val="8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  <w:lang w:val="en-GB"/>
    </w:rPr>
  </w:style>
  <w:style w:type="paragraph" w:customStyle="1" w:styleId="138">
    <w:name w:val="TOC 标题1"/>
    <w:basedOn w:val="2"/>
    <w:next w:val="1"/>
    <w:semiHidden/>
    <w:unhideWhenUsed/>
    <w:qFormat/>
    <w:uiPriority w:val="39"/>
    <w:pPr>
      <w:keepLines/>
      <w:spacing w:before="240" w:after="0"/>
      <w:ind w:left="0" w:right="0" w:firstLine="0"/>
      <w:outlineLvl w:val="9"/>
    </w:pPr>
    <w:rPr>
      <w:rFonts w:asciiTheme="majorHAnsi" w:hAnsiTheme="majorHAnsi" w:eastAsiaTheme="majorEastAsia" w:cstheme="majorBidi"/>
      <w:b w:val="0"/>
      <w:color w:val="2E75B6" w:themeColor="accent1" w:themeShade="BF"/>
      <w:sz w:val="32"/>
      <w:szCs w:val="32"/>
    </w:rPr>
  </w:style>
  <w:style w:type="paragraph" w:customStyle="1" w:styleId="139">
    <w:name w:val="修订1"/>
    <w:hidden/>
    <w:semiHidden/>
    <w:uiPriority w:val="99"/>
    <w:rPr>
      <w:rFonts w:ascii="Times New Roman" w:hAnsi="Times New Roman" w:eastAsia="SimSun" w:cs="Times New Roman"/>
      <w:lang w:val="en-GB" w:eastAsia="en-US" w:bidi="ar-SA"/>
    </w:rPr>
  </w:style>
  <w:style w:type="paragraph" w:customStyle="1" w:styleId="140">
    <w:name w:val="Agreement"/>
    <w:basedOn w:val="1"/>
    <w:next w:val="141"/>
    <w:qFormat/>
    <w:uiPriority w:val="0"/>
    <w:pPr>
      <w:numPr>
        <w:ilvl w:val="0"/>
        <w:numId w:val="15"/>
      </w:numPr>
      <w:spacing w:before="60"/>
    </w:pPr>
    <w:rPr>
      <w:rFonts w:ascii="Arial" w:hAnsi="Arial" w:eastAsia="MS Mincho"/>
      <w:b/>
      <w:szCs w:val="24"/>
      <w:lang w:eastAsia="en-GB"/>
    </w:rPr>
  </w:style>
  <w:style w:type="paragraph" w:customStyle="1" w:styleId="141">
    <w:name w:val="Doc-text2"/>
    <w:basedOn w:val="1"/>
    <w:qFormat/>
    <w:uiPriority w:val="0"/>
    <w:pPr>
      <w:tabs>
        <w:tab w:val="left" w:pos="1622"/>
      </w:tabs>
      <w:ind w:left="1622" w:hanging="363"/>
    </w:pPr>
  </w:style>
  <w:style w:type="character" w:customStyle="1" w:styleId="142">
    <w:name w:val="Header Char"/>
    <w:basedOn w:val="11"/>
    <w:link w:val="37"/>
    <w:semiHidden/>
    <w:uiPriority w:val="0"/>
    <w:rPr>
      <w:lang w:val="en-GB"/>
    </w:rPr>
  </w:style>
  <w:style w:type="paragraph" w:customStyle="1" w:styleId="143">
    <w:name w:val="Comments"/>
    <w:basedOn w:val="1"/>
    <w:qFormat/>
    <w:uiPriority w:val="0"/>
    <w:rPr>
      <w:i/>
      <w:sz w:val="18"/>
    </w:rPr>
  </w:style>
  <w:style w:type="paragraph" w:customStyle="1" w:styleId="144">
    <w:name w:val="Revision"/>
    <w:hidden/>
    <w:semiHidden/>
    <w:uiPriority w:val="99"/>
    <w:rPr>
      <w:rFonts w:ascii="Times New Roman" w:hAnsi="Times New Roman" w:eastAsia="SimSu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PreviousValue="false" SourceId="34c87397-5fc1-491e-85e7-d6110dbe9cbd" ContentTypeId="0x0101" LastSyncTimeStamp="2018-03-09T14:36:50.893Z"/>
</file>

<file path=customXml/item2.xml><?xml version="1.0" encoding="utf-8"?>
<p:properties xmlns:xsi="http://www.w3.org/2001/XMLSchema-instance" xmlns:pc="http://schemas.microsoft.com/office/infopath/2007/PartnerControls" xmlns:p="http://schemas.microsoft.com/office/2006/metadata/properties">
  <documentManagement>
    <HideFromDelve xmlns="71c5aaf6-e6ce-465b-b873-5148d2a4c105">false</HideFromDelve>
    <_dlc_DocId xmlns="71c5aaf6-e6ce-465b-b873-5148d2a4c105">RBI5PAMIO524-1616901215-55589</_dlc_DocId>
    <_dlc_DocIdUrl xmlns="71c5aaf6-e6ce-465b-b873-5148d2a4c105">
      <Url>https://nokia.sharepoint.com/sites/gxp/_layouts/15/DocIdRedir.aspx?ID=RBI5PAMIO524-1616901215-55589</Url>
      <Description>RBI5PAMIO524-1616901215-55589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ma="http://schemas.microsoft.com/office/2006/metadata/properties/metaAttributes" xmlns:ct="http://schemas.microsoft.com/office/2006/metadata/contentType" ma:contentTypeID="0x01010055A05E76B664164F9F76E63E6D6BE6ED" ma:contentTypeDescription="Create a new document." ma:contentTypeName="Document" ma:contentTypeVersion="16" ma:versionID="5c8b5305460db3742c343ff219c2d919" ct:_="" ma:_="" ma:contentTypeScope="">
  <xsd:schema xmlns:xs="http://www.w3.org/2001/XMLSchema" xmlns:ns2="71c5aaf6-e6ce-465b-b873-5148d2a4c105" xmlns:ns3="3f2ce089-3858-4176-9a21-a30f9204848e" xmlns:ns4="7275bb01-7583-478d-bc14-e839a2dd5989" xmlns:xsd="http://www.w3.org/2001/XMLSchema" xmlns:p="http://schemas.microsoft.com/office/2006/metadata/properties" ma:root="true" ns2:_="" ma:fieldsID="eebcbbec2d8c434ca6df0e8e1aef661a" ns4:_="" targetNamespace="http://schemas.microsoft.com/office/2006/metadata/properties" ns3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minOccurs="0" ref="ns2:_dlc_DocId"/>
                <xsd:element minOccurs="0" ref="ns2:_dlc_DocIdUrl"/>
                <xsd:element minOccurs="0" ref="ns2:_dlc_DocIdPersistId"/>
                <xsd:element minOccurs="0" ref="ns2:HideFromDelve"/>
                <xsd:element minOccurs="0" ref="ns3:MediaServiceMetadata"/>
                <xsd:element minOccurs="0" ref="ns3:MediaServiceFastMetadata"/>
                <xsd:element minOccurs="0" ref="ns3:MediaServiceObjectDetectorVersions"/>
                <xsd:element minOccurs="0" ref="ns3:MediaServiceDateTaken"/>
                <xsd:element minOccurs="0" ref="ns3:MediaServiceGenerationTime"/>
                <xsd:element minOccurs="0" ref="ns3:MediaServiceEventHashCode"/>
                <xsd:element minOccurs="0" ref="ns3:MediaLengthInSeconds"/>
                <xsd:element minOccurs="0" ref="ns3:lcf76f155ced4ddcb4097134ff3c332f"/>
                <xsd:element minOccurs="0" ref="ns4:TaxCatchAll"/>
                <xsd:element minOccurs="0" ref="ns3:MediaServiceOCR"/>
                <xsd:element minOccurs="0" ref="ns3:MediaServiceLocation"/>
                <xsd:element minOccurs="0" ref="ns3:MediaServiceSearchProperties"/>
                <xsd:element minOccurs="0" ref="ns3:Comments"/>
                <xsd:element minOccurs="0" ref="ns4:SharedWithUsers"/>
                <xsd:element minOccurs="0" ref="ns4:SharedWithDetails"/>
              </xsd:all>
            </xsd:complexType>
          </xsd:element>
        </xsd:sequence>
      </xsd:complexType>
    </xsd:element>
  </xsd:schema>
  <xsd:schema xmlns:xs="http://www.w3.org/2001/XMLSchema" xmlns:dms="http://schemas.microsoft.com/office/2006/documentManagement/types" xmlns:pc="http://schemas.microsoft.com/office/infopath/2007/PartnerControls" xmlns:xsd="http://www.w3.org/2001/XMLSchema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ma:internalName="_dlc_DocId" nillable="true" ma:displayName="Document ID Value" ma:indexed="true" ma:readOnly="true" ma:description="The value of the document ID assigned to this item." name="_dlc_DocId" ma:index="8">
      <xsd:simpleType>
        <xsd:restriction base="dms:Text"/>
      </xsd:simpleType>
    </xsd:element>
    <xsd:element ma:internalName="_dlc_DocIdUrl" nillable="true" ma:displayName="Document ID" ma:readOnly="true" ma:description="Permanent link to this document." name="_dlc_DocIdUrl" ma:hidden="true" ma:index="9">
      <xsd:complexType>
        <xsd:complexContent>
          <xsd:extension base="dms:URL">
            <xsd:sequence>
              <xsd:element minOccurs="0" type="dms:ValidUrl" nillable="true" name="Url"/>
              <xsd:element type="xsd:string" nillable="true" name="Description"/>
            </xsd:sequence>
          </xsd:extension>
        </xsd:complexContent>
      </xsd:complexType>
    </xsd:element>
    <xsd:element ma:internalName="_dlc_DocIdPersistId" nillable="true" ma:displayName="Persist ID" ma:readOnly="true" ma:description="Keep ID on add." name="_dlc_DocIdPersistId" ma:hidden="true" ma:index="10">
      <xsd:simpleType>
        <xsd:restriction base="dms:Boolean"/>
      </xsd:simpleType>
    </xsd:element>
    <xsd:element ma:internalName="HideFromDelve" nillable="true" ma:displayName="HideFromDelve" name="HideFromDelve" ma:index="11" ma:default="0">
      <xsd:simpleType>
        <xsd:restriction base="dms:Boolean"/>
      </xsd:simpleType>
    </xsd:element>
  </xsd:schema>
  <xsd:schema xmlns:xs="http://www.w3.org/2001/XMLSchema" xmlns:dms="http://schemas.microsoft.com/office/2006/documentManagement/types" xmlns:pc="http://schemas.microsoft.com/office/infopath/2007/PartnerControls" xmlns:xsd="http://www.w3.org/2001/XMLSchema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ma:internalName="MediaServiceMetadata" nillable="true" ma:displayName="MediaServiceMetadata" ma:readOnly="true" name="MediaServiceMetadata" ma:hidden="true" ma:index="12">
      <xsd:simpleType>
        <xsd:restriction base="dms:Note"/>
      </xsd:simpleType>
    </xsd:element>
    <xsd:element ma:internalName="MediaServiceFastMetadata" nillable="true" ma:displayName="MediaServiceFastMetadata" ma:readOnly="true" name="MediaServiceFastMetadata" ma:hidden="true" ma:index="13">
      <xsd:simpleType>
        <xsd:restriction base="dms:Note"/>
      </xsd:simpleType>
    </xsd:element>
    <xsd:element ma:internalName="MediaServiceObjectDetectorVersions" nillable="true" ma:displayName="MediaServiceObjectDetectorVersions" ma:indexed="true" ma:readOnly="true" name="MediaServiceObjectDetectorVersions" ma:hidden="true" ma:index="14">
      <xsd:simpleType>
        <xsd:restriction base="dms:Text"/>
      </xsd:simpleType>
    </xsd:element>
    <xsd:element ma:internalName="MediaServiceDateTaken" nillable="true" ma:displayName="MediaServiceDateTaken" ma:indexed="true" ma:readOnly="true" name="MediaServiceDateTaken" ma:hidden="true" ma:index="15">
      <xsd:simpleType>
        <xsd:restriction base="dms:Text"/>
      </xsd:simpleType>
    </xsd:element>
    <xsd:element ma:internalName="MediaServiceGenerationTime" nillable="true" ma:displayName="MediaServiceGenerationTime" ma:readOnly="true" name="MediaServiceGenerationTime" ma:hidden="true" ma:index="16">
      <xsd:simpleType>
        <xsd:restriction base="dms:Text"/>
      </xsd:simpleType>
    </xsd:element>
    <xsd:element ma:internalName="MediaServiceEventHashCode" nillable="true" ma:displayName="MediaServiceEventHashCode" ma:readOnly="true" name="MediaServiceEventHashCode" ma:hidden="true" ma:index="17">
      <xsd:simpleType>
        <xsd:restriction base="dms:Text"/>
      </xsd:simpleType>
    </xsd:element>
    <xsd:element ma:internalName="MediaLengthInSeconds" nillable="true" ma:displayName="MediaLengthInSeconds" ma:readOnly="true" name="MediaLengthInSeconds" ma:hidden="true" ma:index="18">
      <xsd:simpleType>
        <xsd:restriction base="dms:Unknown"/>
      </xsd:simpleType>
    </xsd:element>
    <xsd:element ma:termSetId="09814cd3-568e-fe90-9814-8d621ff8fb84" ma:internalName="lcf76f155ced4ddcb4097134ff3c332f" ma:fieldId="{5cf76f15-5ced-4ddc-b409-7134ff3c332f}" nillable="true" ma:displayName="Image Tags" ma:anchorId="fba54fb3-c3e1-fe81-a776-ca4b69148c4d" ma:readOnly="false" ma:sspId="34c87397-5fc1-491e-85e7-d6110dbe9cbd" name="lcf76f155ced4ddcb4097134ff3c332f" ma:taxonomyMulti="true" ma:index="20" ma:taxonomy="true" ma:open="true" ma:taxonomyFieldName="MediaServiceImageTags" ma:isKeyword="false">
      <xsd:complexType>
        <xsd:sequence>
          <xsd:element minOccurs="0" ref="pc:Terms" maxOccurs="1"/>
        </xsd:sequence>
      </xsd:complexType>
    </xsd:element>
    <xsd:element ma:internalName="MediaServiceOCR" nillable="true" ma:displayName="Extracted Text" ma:readOnly="true" name="MediaServiceOCR" ma:index="22">
      <xsd:simpleType>
        <xsd:restriction base="dms:Note">
          <xsd:maxLength value="255"/>
        </xsd:restriction>
      </xsd:simpleType>
    </xsd:element>
    <xsd:element ma:internalName="MediaServiceLocation" nillable="true" ma:displayName="Location" ma:indexed="true" ma:readOnly="true" name="MediaServiceLocation" ma:index="23">
      <xsd:simpleType>
        <xsd:restriction base="dms:Text"/>
      </xsd:simpleType>
    </xsd:element>
    <xsd:element ma:internalName="MediaServiceSearchProperties" nillable="true" ma:displayName="MediaServiceSearchProperties" ma:readOnly="true" name="MediaServiceSearchProperties" ma:hidden="true" ma:index="24">
      <xsd:simpleType>
        <xsd:restriction base="dms:Note"/>
      </xsd:simpleType>
    </xsd:element>
    <xsd:element ma:internalName="Comments" nillable="true" ma:displayName="Navaneethan Comments" ma:format="Dropdown" name="Comments" ma:index="25" ma:default="OK">
      <xsd:simpleType>
        <xsd:restriction base="dms:Text">
          <xsd:maxLength value="255"/>
        </xsd:restriction>
      </xsd:simpleType>
    </xsd:element>
  </xsd:schema>
  <xsd:schema xmlns:xs="http://www.w3.org/2001/XMLSchema" xmlns:dms="http://schemas.microsoft.com/office/2006/documentManagement/types" xmlns:pc="http://schemas.microsoft.com/office/infopath/2007/PartnerControls" xmlns:xsd="http://www.w3.org/2001/XMLSchema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ma:web="7275bb01-7583-478d-bc14-e839a2dd5989" ma:internalName="TaxCatchAll" nillable="true" ma:displayName="Taxonomy Catch All Column" name="TaxCatchAll" ma:hidden="true" ma:index="21" ma:list="{b0ac3f90-bf3b-4c63-910d-f3e01299c9db}" ma:showField="CatchAllData">
      <xsd:complexType>
        <xsd:complexContent>
          <xsd:extension base="dms:MultiChoiceLookup">
            <xsd:sequence>
              <xsd:element minOccurs="0" type="dms:Lookup" nillable="true" name="Value" maxOccurs="unbounded"/>
            </xsd:sequence>
          </xsd:extension>
        </xsd:complexContent>
      </xsd:complexType>
    </xsd:element>
    <xsd:element ma:internalName="SharedWithUsers" nillable="true" ma:displayName="Shared With" ma:readOnly="true" name="SharedWithUsers" ma:index="26">
      <xsd:complexType>
        <xsd:complexContent>
          <xsd:extension base="dms:UserMulti">
            <xsd:sequence>
              <xsd:element minOccurs="0" name="UserInfo" maxOccurs="unbounded">
                <xsd:complexType>
                  <xsd:sequence>
                    <xsd:element minOccurs="0" type="xsd:string" name="DisplayName"/>
                    <xsd:element minOccurs="0" type="dms:UserId" nillable="true" name="AccountId"/>
                    <xsd:element minOccurs="0" type="xsd:string" name="AccountType"/>
                  </xsd:sequence>
                </xsd:complexType>
              </xsd:element>
            </xsd:sequence>
          </xsd:extension>
        </xsd:complexContent>
      </xsd:complexType>
    </xsd:element>
    <xsd:element ma:internalName="SharedWithDetails" nillable="true" ma:displayName="Shared With Details" ma:readOnly="true" name="SharedWithDetails" ma:index="27">
      <xsd:simpleType>
        <xsd:restriction base="dms:Note">
          <xsd:maxLength value="255"/>
        </xsd:restriction>
      </xsd:simpleType>
    </xsd:element>
  </xsd:schema>
  <xsd:schema xmlns:xsi="http://www.w3.org/2001/XMLSchema-instance" xmlns="http://schemas.openxmlformats.org/package/2006/metadata/core-properties" xmlns:dcterms="http://purl.org/dc/terms/" xmlns:odoc="http://schemas.microsoft.com/internal/obd" xmlns:dc="http://purl.org/dc/elements/1.1/" xmlns:xsd="http://www.w3.org/2001/XMLSchema" attributeFormDefault="unqualified" targetNamespace="http://schemas.openxmlformats.org/package/2006/metadata/core-properties" elementFormDefault="qualified" blockDefault="#all">
    <xsd:import schemaLocation="http://dublincore.org/schemas/xmls/qdc/2003/04/02/dc.xsd" namespace="http://purl.org/dc/elements/1.1/"/>
    <xsd:import schemaLocation="http://dublincore.org/schemas/xmls/qdc/2003/04/02/dcterms.xsd" namespace="http://purl.org/dc/terms/"/>
    <xsd:element type="CT_coreProperties" name="coreProperties"/>
    <xsd:complexType name="CT_coreProperties">
      <xsd:all>
        <xsd:element minOccurs="0" ref="dc:creator" maxOccurs="1"/>
        <xsd:element minOccurs="0" ref="dcterms:created" maxOccurs="1"/>
        <xsd:element minOccurs="0" ref="dc:identifier" maxOccurs="1"/>
        <xsd:element minOccurs="0" type="xsd:string" ma:displayName="Content Type" name="contentType" ma:index="0" maxOccurs="1"/>
        <xsd:element minOccurs="0" ma:displayName="Title" ref="dc:title" ma:index="4" maxOccurs="1"/>
        <xsd:element minOccurs="0" ref="dc:subject" maxOccurs="1"/>
        <xsd:element minOccurs="0" ref="dc:description" maxOccurs="1"/>
        <xsd:element minOccurs="0" type="xsd:string" name="keywords" maxOccurs="1"/>
        <xsd:element minOccurs="0" ref="dc:language" maxOccurs="1"/>
        <xsd:element minOccurs="0" type="xsd:string" name="category" maxOccurs="1"/>
        <xsd:element minOccurs="0" type="xsd:string" name="version" maxOccurs="1"/>
        <xsd:element minOccurs="0" type="xsd:string" name="revision" maxOccurs="1">
          <xsd:annotation>
            <xsd:documentation>
                        This value indicates the number of saves or revisions. The application is responsible for updating this value after each revision.
                    </xsd:documentation>
          </xsd:annotation>
        </xsd:element>
        <xsd:element minOccurs="0" type="xsd:string" name="lastModifiedBy" maxOccurs="1"/>
        <xsd:element minOccurs="0" ref="dcterms:modified" maxOccurs="1"/>
        <xsd:element minOccurs="0" type="xsd:string" name="contentStatus" maxOccurs="1"/>
      </xsd:all>
    </xsd:complexType>
  </xsd:schema>
  <xs:schema xmlns:xs="http://www.w3.org/2001/XMLSchema" xmlns:pc="http://schemas.microsoft.com/office/infopath/2007/PartnerControls" attributeFormDefault="unqualified" targetNamespace="http://schemas.microsoft.com/office/infopath/2007/PartnerControls" elementFormDefault="qualified">
    <xs:element name="Person">
      <xs:complexType>
        <xs:sequence>
          <xs:element minOccurs="0" ref="pc:DisplayName"/>
          <xs:element minOccurs="0" ref="pc:AccountId"/>
          <xs:element minOccurs="0" ref="pc:AccountType"/>
        </xs:sequence>
      </xs:complexType>
    </xs:element>
    <xs:element type="xs:string" name="DisplayName"/>
    <xs:element type="xs:string" name="AccountId"/>
    <xs:element type="xs:string" name="AccountType"/>
    <xs:element name="BDCAssociatedEntity">
      <xs:complexType>
        <xs:sequence>
          <xs:element minOccurs="0" ref="pc:BDCEntity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type="xs:string" name="EntityNamespace"/>
    <xs:attribute type="xs:string" name="EntityName"/>
    <xs:attribute type="xs:string" name="SystemInstanceName"/>
    <xs:attribute type="xs:string" name="AssociationName"/>
    <xs:element name="BDCEntity">
      <xs:complexType>
        <xs:sequence>
          <xs:element minOccurs="0" ref="pc:EntityDisplayName"/>
          <xs:element minOccurs="0" ref="pc:EntityInstanceReference"/>
          <xs:element minOccurs="0" ref="pc:EntityId1"/>
          <xs:element minOccurs="0" ref="pc:EntityId2"/>
          <xs:element minOccurs="0" ref="pc:EntityId3"/>
          <xs:element minOccurs="0" ref="pc:EntityId4"/>
          <xs:element minOccurs="0" ref="pc:EntityId5"/>
        </xs:sequence>
      </xs:complexType>
    </xs:element>
    <xs:element type="xs:string" name="EntityDisplayName"/>
    <xs:element type="xs:string" name="EntityInstanceReference"/>
    <xs:element type="xs:string" name="EntityId1"/>
    <xs:element type="xs:string" name="EntityId2"/>
    <xs:element type="xs:string" name="EntityId3"/>
    <xs:element type="xs:string" name="EntityId4"/>
    <xs:element type="xs:string" name="EntityId5"/>
    <xs:element name="Terms">
      <xs:complexType>
        <xs:sequence>
          <xs:element minOccurs="0" ref="pc:TermInfo" maxOccurs="unbounded"/>
        </xs:sequence>
      </xs:complexType>
    </xs:element>
    <xs:element name="TermInfo">
      <xs:complexType>
        <xs:sequence>
          <xs:element minOccurs="0" ref="pc:TermName"/>
          <xs:element minOccurs="0" ref="pc:TermId"/>
        </xs:sequence>
      </xs:complexType>
    </xs:element>
    <xs:element type="xs:string" name="TermName"/>
    <xs:element type="xs:string" name="TermId"/>
  </xs:schema>
</ct:contentTypeSchema>
</file>

<file path=customXml/itemProps1.xml><?xml version="1.0" encoding="utf-8"?>
<ds:datastoreItem xmlns:ds="http://schemas.openxmlformats.org/officeDocument/2006/customXml" ds:itemID="{34E68311-CAAE-45C8-8786-7CBD860F72AD}">
  <ds:schemaRefs/>
</ds:datastoreItem>
</file>

<file path=customXml/itemProps2.xml><?xml version="1.0" encoding="utf-8"?>
<ds:datastoreItem xmlns:ds="http://schemas.openxmlformats.org/officeDocument/2006/customXml" ds:itemID="{C6E6A4E3-B430-4B3E-B861-33BFEFD69E27}">
  <ds:schemaRefs/>
</ds:datastoreItem>
</file>

<file path=customXml/itemProps3.xml><?xml version="1.0" encoding="utf-8"?>
<ds:datastoreItem xmlns:ds="http://schemas.openxmlformats.org/officeDocument/2006/customXml" ds:itemID="{4C7E64EF-4772-4C4F-89E3-D8F6E35F67B1}">
  <ds:schemaRefs/>
</ds:datastoreItem>
</file>

<file path=customXml/itemProps4.xml><?xml version="1.0" encoding="utf-8"?>
<ds:datastoreItem xmlns:ds="http://schemas.openxmlformats.org/officeDocument/2006/customXml" ds:itemID="{7573C66B-B422-479A-8874-78C59EA4360A}">
  <ds:schemaRefs/>
</ds:datastoreItem>
</file>

<file path=customXml/itemProps5.xml><?xml version="1.0" encoding="utf-8"?>
<ds:datastoreItem xmlns:ds="http://schemas.openxmlformats.org/officeDocument/2006/customXml" ds:itemID="{9C21106D-96AC-4504-BB2D-C48F836A43D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1</Pages>
  <Words>372</Words>
  <Characters>1848</Characters>
  <Lines>49</Lines>
  <Paragraphs>38</Paragraphs>
  <TotalTime>37</TotalTime>
  <ScaleCrop>false</ScaleCrop>
  <LinksUpToDate>false</LinksUpToDate>
  <CharactersWithSpaces>2182</CharactersWithSpaces>
  <Application>WPS Office_12.1.22226.22226_F1E327BC-269C-435d-A152-05C5408002CA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2025-09-05T07:01:00Z</dcterms:created>
  <dc:creator>Huawei-post131</dc:creator>
  <cp:lastModifiedBy>Thales (Rapporteur)</cp:lastModifiedBy>
  <cp:lastPrinted>2002-04-23T20:10:00Z</cp:lastPrinted>
  <dcterms:modified xsi:type="dcterms:W3CDTF">2025-10-16T08:17:56Z</dcterms:modified>
  <dc:title>LS template for N3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f78490de-5d95-43c8-b593-43ec5d532698</vt:lpwstr>
  </property>
  <property fmtid="{D5CDD505-2E9C-101B-9397-08002B2CF9AE}" pid="4" name="MediaServiceImageTags">
    <vt:lpwstr/>
  </property>
  <property fmtid="{D5CDD505-2E9C-101B-9397-08002B2CF9AE}" pid="5" name="KSOProductBuildVer">
    <vt:lpwstr>1033-12.1.22226.22226</vt:lpwstr>
  </property>
  <property fmtid="{D5CDD505-2E9C-101B-9397-08002B2CF9AE}" pid="6" name="ICV">
    <vt:lpwstr>29991887F226603C2671EE68389B3C2F_42</vt:lpwstr>
  </property>
</Properties>
</file>